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8B849" w14:textId="6EE46B6A" w:rsidR="007866F0" w:rsidRDefault="00B032EA" w:rsidP="00B032EA">
      <w:pPr>
        <w:pStyle w:val="Heading1titel"/>
        <w:pBdr>
          <w:bottom w:val="single" w:sz="6" w:space="1" w:color="auto"/>
        </w:pBdr>
      </w:pPr>
      <w:r w:rsidRPr="000271DB">
        <w:t>Bijlage</w:t>
      </w:r>
      <w:r>
        <w:t xml:space="preserve"> – </w:t>
      </w:r>
      <w:r w:rsidRPr="00B642A5">
        <w:t>Verklaring</w:t>
      </w:r>
      <w:r>
        <w:t xml:space="preserve"> Kerncompetenties</w:t>
      </w:r>
    </w:p>
    <w:p w14:paraId="46BA0E9F" w14:textId="77777777" w:rsidR="00EF4603" w:rsidRDefault="00EF4603" w:rsidP="007D4137">
      <w:pPr>
        <w:jc w:val="both"/>
      </w:pPr>
    </w:p>
    <w:p w14:paraId="6C293B80" w14:textId="088372C1" w:rsidR="004E0145" w:rsidRPr="00B02404" w:rsidRDefault="004E0145" w:rsidP="004E0145">
      <w:pPr>
        <w:spacing w:line="240" w:lineRule="auto"/>
        <w:jc w:val="both"/>
        <w:rPr>
          <w:b/>
          <w:bCs/>
          <w:sz w:val="22"/>
          <w:szCs w:val="22"/>
        </w:rPr>
      </w:pPr>
      <w:r w:rsidRPr="00B02404">
        <w:rPr>
          <w:b/>
          <w:bCs/>
          <w:sz w:val="22"/>
          <w:szCs w:val="22"/>
        </w:rPr>
        <w:t xml:space="preserve">Betreft: Europese aanbestedingsprocedure </w:t>
      </w:r>
      <w:sdt>
        <w:sdtPr>
          <w:rPr>
            <w:b/>
            <w:bCs/>
            <w:sz w:val="22"/>
            <w:szCs w:val="22"/>
          </w:rPr>
          <w:id w:val="-272861993"/>
          <w:placeholder>
            <w:docPart w:val="70FD3E2341B84B91BFF98D106E19B8A4"/>
          </w:placeholder>
          <w:text/>
        </w:sdtPr>
        <w:sdtEndPr/>
        <w:sdtContent>
          <w:r w:rsidR="00CE50B1" w:rsidRPr="00CE50B1">
            <w:rPr>
              <w:b/>
              <w:bCs/>
              <w:sz w:val="22"/>
              <w:szCs w:val="22"/>
            </w:rPr>
            <w:t>Engineering en realisatie fietsbrug Europa-Allee</w:t>
          </w:r>
        </w:sdtContent>
      </w:sdt>
    </w:p>
    <w:p w14:paraId="5E62FE0C" w14:textId="77777777" w:rsidR="00EF4603" w:rsidRDefault="00EF4603" w:rsidP="007D4137">
      <w:pPr>
        <w:jc w:val="both"/>
      </w:pPr>
    </w:p>
    <w:p w14:paraId="25BD796D" w14:textId="59BDAA25" w:rsidR="007B6342" w:rsidRDefault="006B2097" w:rsidP="009E0CD1">
      <w:r>
        <w:t xml:space="preserve">Dit formulier </w:t>
      </w:r>
      <w:r w:rsidR="000E6986">
        <w:t xml:space="preserve">moet </w:t>
      </w:r>
      <w:r>
        <w:t xml:space="preserve">door </w:t>
      </w:r>
      <w:r w:rsidR="00A0120D">
        <w:t>Gegadigde</w:t>
      </w:r>
      <w:r>
        <w:t xml:space="preserve"> naar waarheid</w:t>
      </w:r>
      <w:r w:rsidR="000E6986">
        <w:t xml:space="preserve"> </w:t>
      </w:r>
      <w:r>
        <w:t>worden ingevuld</w:t>
      </w:r>
      <w:r w:rsidR="000C08EF">
        <w:t>.</w:t>
      </w:r>
      <w:r w:rsidR="009E0CD1">
        <w:t xml:space="preserve"> De rechtsgeldige ondertekening van het UEA wordt door de Aanbestedende dienst gezien als rechtsgeldige ondertekening van dit document.</w:t>
      </w:r>
    </w:p>
    <w:p w14:paraId="7DCC2B5A" w14:textId="77777777" w:rsidR="009E0CD1" w:rsidRDefault="009E0CD1" w:rsidP="009E0CD1"/>
    <w:p w14:paraId="12AB66CE" w14:textId="4BFE7324" w:rsidR="007B6342" w:rsidRDefault="007B6342" w:rsidP="007D4137">
      <w:pPr>
        <w:jc w:val="both"/>
        <w:rPr>
          <w:b/>
          <w:bCs/>
        </w:rPr>
      </w:pPr>
      <w:r>
        <w:rPr>
          <w:b/>
          <w:bCs/>
        </w:rPr>
        <w:t>Gevraagde kerncompetenties</w:t>
      </w:r>
    </w:p>
    <w:p w14:paraId="6046BE6C" w14:textId="77777777" w:rsidR="00E378F3" w:rsidRPr="00E378F3" w:rsidRDefault="00E378F3" w:rsidP="00E378F3">
      <w:pPr>
        <w:pStyle w:val="Lijstalinea"/>
        <w:numPr>
          <w:ilvl w:val="0"/>
          <w:numId w:val="17"/>
        </w:numPr>
      </w:pPr>
      <w:r w:rsidRPr="00E378F3">
        <w:t>Engineering en constructie brug minimale opdrachtwaarde</w:t>
      </w:r>
    </w:p>
    <w:p w14:paraId="4405490A" w14:textId="77777777" w:rsidR="00DB69B6" w:rsidRPr="00DB69B6" w:rsidRDefault="00DB69B6" w:rsidP="00DB69B6">
      <w:pPr>
        <w:pStyle w:val="Lijstalinea"/>
        <w:numPr>
          <w:ilvl w:val="0"/>
          <w:numId w:val="17"/>
        </w:numPr>
      </w:pPr>
      <w:r w:rsidRPr="00DB69B6">
        <w:t>Engineering en constructie brug minimale vrije overspanning</w:t>
      </w:r>
    </w:p>
    <w:p w14:paraId="74547C22" w14:textId="77777777" w:rsidR="00C95804" w:rsidRPr="00C95804" w:rsidRDefault="00C95804" w:rsidP="00C95804">
      <w:pPr>
        <w:pStyle w:val="Lijstalinea"/>
        <w:numPr>
          <w:ilvl w:val="0"/>
          <w:numId w:val="17"/>
        </w:numPr>
      </w:pPr>
      <w:r w:rsidRPr="00C95804">
        <w:t>Realisatie brug inclusief bijkomende werkzaamheden</w:t>
      </w:r>
    </w:p>
    <w:p w14:paraId="11C23427" w14:textId="77777777" w:rsidR="007B6342" w:rsidRDefault="007B6342" w:rsidP="007B6342">
      <w:pPr>
        <w:jc w:val="both"/>
      </w:pPr>
    </w:p>
    <w:p w14:paraId="20E26F36" w14:textId="4E9E5B70" w:rsidR="007B6342" w:rsidRDefault="007B6342" w:rsidP="007B6342">
      <w:pPr>
        <w:jc w:val="both"/>
        <w:rPr>
          <w:b/>
          <w:bCs/>
        </w:rPr>
      </w:pPr>
      <w:r>
        <w:rPr>
          <w:b/>
          <w:bCs/>
        </w:rPr>
        <w:t>Aandachtspunten</w:t>
      </w:r>
    </w:p>
    <w:p w14:paraId="6601DC5B" w14:textId="63530AF8" w:rsidR="007B6342" w:rsidRDefault="007B6342" w:rsidP="007B6342">
      <w:pPr>
        <w:pStyle w:val="Lijstalinea"/>
        <w:numPr>
          <w:ilvl w:val="0"/>
          <w:numId w:val="18"/>
        </w:numPr>
        <w:jc w:val="both"/>
      </w:pPr>
      <w:r>
        <w:t xml:space="preserve">Voor de </w:t>
      </w:r>
      <w:r w:rsidR="009409BE">
        <w:t>kerncompetenties</w:t>
      </w:r>
      <w:r>
        <w:t xml:space="preserve"> </w:t>
      </w:r>
      <w:r w:rsidR="008E4E82">
        <w:t xml:space="preserve">moet </w:t>
      </w:r>
      <w:r w:rsidR="009409BE">
        <w:t>Gegadigde</w:t>
      </w:r>
      <w:r>
        <w:t xml:space="preserve"> gebruikmaken van </w:t>
      </w:r>
      <w:r w:rsidRPr="007C27E4">
        <w:t>deze</w:t>
      </w:r>
      <w:r>
        <w:t xml:space="preserve"> bijlage. Hierop </w:t>
      </w:r>
      <w:r w:rsidR="008E4E82">
        <w:t xml:space="preserve">moet </w:t>
      </w:r>
      <w:r w:rsidR="009409BE">
        <w:t xml:space="preserve">Gegadigde </w:t>
      </w:r>
      <w:r w:rsidR="00F9531C">
        <w:t>alle gevraagde gegevens invullen</w:t>
      </w:r>
      <w:r w:rsidR="00D61F2A">
        <w:t>;</w:t>
      </w:r>
    </w:p>
    <w:p w14:paraId="4FCAB5C1" w14:textId="781A152B" w:rsidR="00F9531C" w:rsidRDefault="00F9531C" w:rsidP="007B6342">
      <w:pPr>
        <w:pStyle w:val="Lijstalinea"/>
        <w:numPr>
          <w:ilvl w:val="0"/>
          <w:numId w:val="18"/>
        </w:numPr>
        <w:jc w:val="both"/>
      </w:pPr>
      <w:r>
        <w:t xml:space="preserve">Inschrijver kan met één referentie </w:t>
      </w:r>
      <w:sdt>
        <w:sdtPr>
          <w:id w:val="1794096366"/>
          <w:placeholder>
            <w:docPart w:val="DefaultPlaceholder_-1854013440"/>
          </w:placeholder>
          <w:text/>
        </w:sdtPr>
        <w:sdtEndPr/>
        <w:sdtContent>
          <w:r w:rsidR="00C95804" w:rsidRPr="007C27E4">
            <w:t>meerdere</w:t>
          </w:r>
        </w:sdtContent>
      </w:sdt>
      <w:r w:rsidR="00071E77">
        <w:t xml:space="preserve"> kerncompetenties aantonen, dan wel met één referentie voor iedere kerncompetitie</w:t>
      </w:r>
      <w:r w:rsidR="00D61F2A">
        <w:t xml:space="preserve"> (dus in totaal maximaal </w:t>
      </w:r>
      <w:sdt>
        <w:sdtPr>
          <w:id w:val="1621949109"/>
          <w:placeholder>
            <w:docPart w:val="DefaultPlaceholder_-1854013440"/>
          </w:placeholder>
          <w:text/>
        </w:sdtPr>
        <w:sdtEndPr/>
        <w:sdtContent>
          <w:r w:rsidR="00C95804" w:rsidRPr="007C27E4">
            <w:t>3</w:t>
          </w:r>
        </w:sdtContent>
      </w:sdt>
      <w:r w:rsidR="00D61F2A">
        <w:t xml:space="preserve"> referenties);</w:t>
      </w:r>
    </w:p>
    <w:p w14:paraId="43AA357C" w14:textId="4333A874" w:rsidR="00D61F2A" w:rsidRDefault="00D61F2A" w:rsidP="007B6342">
      <w:pPr>
        <w:pStyle w:val="Lijstalinea"/>
        <w:numPr>
          <w:ilvl w:val="0"/>
          <w:numId w:val="18"/>
        </w:numPr>
        <w:jc w:val="both"/>
      </w:pPr>
      <w:r>
        <w:t xml:space="preserve">Inschrijver </w:t>
      </w:r>
      <w:r w:rsidR="00E240C1">
        <w:t xml:space="preserve">moet </w:t>
      </w:r>
      <w:r>
        <w:t xml:space="preserve">kunnen </w:t>
      </w:r>
      <w:r w:rsidR="00E240C1">
        <w:t>aan</w:t>
      </w:r>
      <w:r>
        <w:t xml:space="preserve">tonen </w:t>
      </w:r>
      <w:r w:rsidR="009234AF">
        <w:t xml:space="preserve">dat deze referentieopdracht is/wordt uitgevoerd in de afgelopen </w:t>
      </w:r>
      <w:r w:rsidR="006837E2">
        <w:t>vijf</w:t>
      </w:r>
      <w:r w:rsidR="009234AF">
        <w:t xml:space="preserve"> jaren (te rekenen vanaf sluitingsdatum voor indiening </w:t>
      </w:r>
      <w:r w:rsidR="00304BE3">
        <w:t xml:space="preserve">van de </w:t>
      </w:r>
      <w:r w:rsidR="009234AF">
        <w:t>Inschrijving);</w:t>
      </w:r>
    </w:p>
    <w:p w14:paraId="7894ABCE" w14:textId="7D7E8665" w:rsidR="0072264B" w:rsidRDefault="002E5E14" w:rsidP="0072264B">
      <w:pPr>
        <w:pStyle w:val="Lijstalinea"/>
        <w:numPr>
          <w:ilvl w:val="0"/>
          <w:numId w:val="18"/>
        </w:numPr>
        <w:jc w:val="both"/>
      </w:pPr>
      <w:r>
        <w:t xml:space="preserve">Opdrachtgever behoudt zich het recht voor de opgave te controleren bij de opgegeven referentie. </w:t>
      </w:r>
      <w:r w:rsidR="00304BE3">
        <w:t xml:space="preserve">Als </w:t>
      </w:r>
      <w:r>
        <w:t>uit deze controle wordt geconstateerd dat de opgave in deze bijlage afwijkt van hetgeen de referentiecontactpersonen melden</w:t>
      </w:r>
      <w:r w:rsidR="00604419">
        <w:t>, kan Opdrachtgever alsnog besluiten tot diskwalificatie van deelname aan deze aanbesteding</w:t>
      </w:r>
      <w:r w:rsidR="000B53BB">
        <w:t>;</w:t>
      </w:r>
    </w:p>
    <w:p w14:paraId="00D07959" w14:textId="089BB12D" w:rsidR="00DB417F" w:rsidRDefault="00DB417F" w:rsidP="00B44F43">
      <w:pPr>
        <w:pStyle w:val="Lijstalinea"/>
        <w:numPr>
          <w:ilvl w:val="0"/>
          <w:numId w:val="18"/>
        </w:numPr>
      </w:pPr>
      <w:r w:rsidRPr="00DB417F">
        <w:t>De referentieopdrachten moet volledig en naar tevredenheid van de opdrachtgever zijn uitgevoerd. Aanbestedende dienst kan ter verificatie de tevredenheidsverklaring van de betreffende opdrachtgever opvragen.</w:t>
      </w:r>
    </w:p>
    <w:p w14:paraId="70647ADD" w14:textId="700A6768" w:rsidR="00A47D8D" w:rsidRDefault="00A47D8D" w:rsidP="00A47D8D">
      <w:pPr>
        <w:pStyle w:val="Lijstalinea"/>
        <w:numPr>
          <w:ilvl w:val="0"/>
          <w:numId w:val="18"/>
        </w:numPr>
      </w:pPr>
      <w:r w:rsidRPr="00CD3871">
        <w:t>Als de Gegadigde meer dan één referentieopdracht opgeeft per</w:t>
      </w:r>
      <w:r>
        <w:t xml:space="preserve"> </w:t>
      </w:r>
      <w:r>
        <w:t>kerncompetentie</w:t>
      </w:r>
      <w:r w:rsidRPr="00CD3871">
        <w:t xml:space="preserve">, beoordeelt de Aanbestedende dienst alleen de eerste geüploade referentieopdracht. </w:t>
      </w:r>
    </w:p>
    <w:p w14:paraId="1259676D" w14:textId="17FD8191" w:rsidR="00DB417F" w:rsidRDefault="00DB417F" w:rsidP="00A47D8D">
      <w:pPr>
        <w:spacing w:after="160" w:line="278" w:lineRule="auto"/>
      </w:pPr>
      <w:r>
        <w:br w:type="page"/>
      </w:r>
    </w:p>
    <w:p w14:paraId="1DA5D775" w14:textId="77777777" w:rsidR="0072264B" w:rsidRDefault="0072264B" w:rsidP="0072264B">
      <w:pPr>
        <w:jc w:val="both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1276"/>
        <w:gridCol w:w="3112"/>
      </w:tblGrid>
      <w:tr w:rsidR="00C717CE" w14:paraId="363F6B00" w14:textId="77777777" w:rsidTr="00E62771">
        <w:tc>
          <w:tcPr>
            <w:tcW w:w="9628" w:type="dxa"/>
            <w:gridSpan w:val="3"/>
            <w:shd w:val="clear" w:color="auto" w:fill="0076A8"/>
          </w:tcPr>
          <w:p w14:paraId="53CE8E8C" w14:textId="59A96A0D" w:rsidR="00C717CE" w:rsidRPr="00C717CE" w:rsidRDefault="00C717CE" w:rsidP="00021730">
            <w:pPr>
              <w:rPr>
                <w:b/>
                <w:bCs/>
                <w:color w:val="FFFFFF" w:themeColor="background1"/>
                <w:highlight w:val="lightGray"/>
              </w:rPr>
            </w:pPr>
            <w:r w:rsidRPr="00B642A5">
              <w:rPr>
                <w:b/>
                <w:bCs/>
                <w:color w:val="FFFFFF" w:themeColor="background1"/>
              </w:rPr>
              <w:t>Kerncompetentie 1</w:t>
            </w:r>
            <w:r>
              <w:rPr>
                <w:b/>
                <w:bCs/>
                <w:color w:val="FFFFFF" w:themeColor="background1"/>
              </w:rPr>
              <w:t xml:space="preserve">: </w:t>
            </w:r>
            <w:r w:rsidR="00456BD0">
              <w:rPr>
                <w:b/>
                <w:bCs/>
                <w:color w:val="FFFFFF" w:themeColor="background1"/>
              </w:rPr>
              <w:t xml:space="preserve"> </w:t>
            </w:r>
            <w:r w:rsidR="00456BD0" w:rsidRPr="00456BD0">
              <w:rPr>
                <w:b/>
                <w:bCs/>
                <w:color w:val="FFFFFF" w:themeColor="background1"/>
              </w:rPr>
              <w:t>Engineering en constructie brug minimale opdrachtwaarde</w:t>
            </w:r>
          </w:p>
        </w:tc>
      </w:tr>
      <w:tr w:rsidR="00721E41" w14:paraId="538069E8" w14:textId="77777777" w:rsidTr="00B642A5">
        <w:tc>
          <w:tcPr>
            <w:tcW w:w="9628" w:type="dxa"/>
            <w:gridSpan w:val="3"/>
            <w:shd w:val="clear" w:color="auto" w:fill="0076A8"/>
          </w:tcPr>
          <w:p w14:paraId="130C21FC" w14:textId="68DC7716" w:rsidR="00721E41" w:rsidRPr="00B642A5" w:rsidRDefault="00721E41" w:rsidP="00021730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72264B" w14:paraId="7E07E457" w14:textId="77777777" w:rsidTr="00281332">
        <w:tc>
          <w:tcPr>
            <w:tcW w:w="5240" w:type="dxa"/>
            <w:shd w:val="clear" w:color="auto" w:fill="C9E8FB"/>
          </w:tcPr>
          <w:p w14:paraId="006BCD51" w14:textId="58748087" w:rsidR="0072264B" w:rsidRDefault="00721E41" w:rsidP="00021730">
            <w:r>
              <w:t>Naam organisatie (referent)</w:t>
            </w:r>
          </w:p>
        </w:tc>
        <w:tc>
          <w:tcPr>
            <w:tcW w:w="4388" w:type="dxa"/>
            <w:gridSpan w:val="2"/>
          </w:tcPr>
          <w:p w14:paraId="42B03C58" w14:textId="77777777" w:rsidR="0072264B" w:rsidRDefault="0072264B" w:rsidP="00021730"/>
        </w:tc>
      </w:tr>
      <w:tr w:rsidR="0072264B" w14:paraId="40E8111F" w14:textId="77777777" w:rsidTr="00281332">
        <w:tc>
          <w:tcPr>
            <w:tcW w:w="5240" w:type="dxa"/>
            <w:shd w:val="clear" w:color="auto" w:fill="C9E8FB"/>
          </w:tcPr>
          <w:p w14:paraId="0FCFEA40" w14:textId="1B3D054D" w:rsidR="0072264B" w:rsidRDefault="00721E41" w:rsidP="00021730">
            <w:r>
              <w:t>Vestigingsplaats</w:t>
            </w:r>
          </w:p>
        </w:tc>
        <w:tc>
          <w:tcPr>
            <w:tcW w:w="4388" w:type="dxa"/>
            <w:gridSpan w:val="2"/>
          </w:tcPr>
          <w:p w14:paraId="365A4A7B" w14:textId="77777777" w:rsidR="0072264B" w:rsidRDefault="0072264B" w:rsidP="00021730"/>
        </w:tc>
      </w:tr>
      <w:tr w:rsidR="0072264B" w14:paraId="72528B7A" w14:textId="77777777" w:rsidTr="00281332">
        <w:tc>
          <w:tcPr>
            <w:tcW w:w="5240" w:type="dxa"/>
            <w:shd w:val="clear" w:color="auto" w:fill="C9E8FB"/>
          </w:tcPr>
          <w:p w14:paraId="21E5B432" w14:textId="598AE011" w:rsidR="0072264B" w:rsidRDefault="00721E41" w:rsidP="00021730">
            <w:r>
              <w:t>Naam contactpersoon bij referent</w:t>
            </w:r>
          </w:p>
        </w:tc>
        <w:tc>
          <w:tcPr>
            <w:tcW w:w="4388" w:type="dxa"/>
            <w:gridSpan w:val="2"/>
          </w:tcPr>
          <w:p w14:paraId="043EA527" w14:textId="77777777" w:rsidR="0072264B" w:rsidRDefault="0072264B" w:rsidP="00021730"/>
        </w:tc>
      </w:tr>
      <w:tr w:rsidR="0072264B" w14:paraId="082F9AF9" w14:textId="77777777" w:rsidTr="00281332">
        <w:tc>
          <w:tcPr>
            <w:tcW w:w="5240" w:type="dxa"/>
            <w:shd w:val="clear" w:color="auto" w:fill="C9E8FB"/>
          </w:tcPr>
          <w:p w14:paraId="63BDBE01" w14:textId="275E9C7A" w:rsidR="0072264B" w:rsidRDefault="00021730" w:rsidP="00021730">
            <w:r>
              <w:t>Telefoonnummer contactpersoon</w:t>
            </w:r>
          </w:p>
        </w:tc>
        <w:tc>
          <w:tcPr>
            <w:tcW w:w="4388" w:type="dxa"/>
            <w:gridSpan w:val="2"/>
          </w:tcPr>
          <w:p w14:paraId="012F21C8" w14:textId="77777777" w:rsidR="0072264B" w:rsidRDefault="0072264B" w:rsidP="00021730"/>
        </w:tc>
      </w:tr>
      <w:tr w:rsidR="0072264B" w14:paraId="4CA61F17" w14:textId="77777777" w:rsidTr="00281332">
        <w:tc>
          <w:tcPr>
            <w:tcW w:w="5240" w:type="dxa"/>
            <w:shd w:val="clear" w:color="auto" w:fill="C9E8FB"/>
          </w:tcPr>
          <w:p w14:paraId="25590778" w14:textId="483FA594" w:rsidR="0072264B" w:rsidRDefault="00021730" w:rsidP="00021730">
            <w:r>
              <w:t>E-mailadres contactpersoon</w:t>
            </w:r>
          </w:p>
        </w:tc>
        <w:tc>
          <w:tcPr>
            <w:tcW w:w="4388" w:type="dxa"/>
            <w:gridSpan w:val="2"/>
          </w:tcPr>
          <w:p w14:paraId="638050BC" w14:textId="77777777" w:rsidR="0072264B" w:rsidRDefault="0072264B" w:rsidP="00021730"/>
        </w:tc>
      </w:tr>
      <w:tr w:rsidR="00B642A5" w14:paraId="7AD2A775" w14:textId="77777777" w:rsidTr="00B642A5">
        <w:tc>
          <w:tcPr>
            <w:tcW w:w="9628" w:type="dxa"/>
            <w:gridSpan w:val="3"/>
            <w:shd w:val="clear" w:color="auto" w:fill="0076A8"/>
          </w:tcPr>
          <w:p w14:paraId="4F90A339" w14:textId="413F9BC3" w:rsidR="00B642A5" w:rsidRDefault="00B642A5" w:rsidP="00021730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72264B" w14:paraId="7DB3C791" w14:textId="77777777" w:rsidTr="00281332">
        <w:tc>
          <w:tcPr>
            <w:tcW w:w="5240" w:type="dxa"/>
            <w:shd w:val="clear" w:color="auto" w:fill="C9E8FB"/>
          </w:tcPr>
          <w:p w14:paraId="5AFBF403" w14:textId="77777777" w:rsidR="0072264B" w:rsidRDefault="00021730" w:rsidP="00021730">
            <w:r>
              <w:t>Mijlpalen van referentieopdracht:</w:t>
            </w:r>
          </w:p>
          <w:p w14:paraId="7DAB9E88" w14:textId="77777777" w:rsidR="00021730" w:rsidRDefault="00021730" w:rsidP="00021730">
            <w:pPr>
              <w:pStyle w:val="Lijstalinea"/>
              <w:numPr>
                <w:ilvl w:val="0"/>
                <w:numId w:val="19"/>
              </w:numPr>
            </w:pPr>
            <w:r>
              <w:t>Datum Opdrachtverlening c.q. ondertekening overeenkomst;</w:t>
            </w:r>
          </w:p>
          <w:p w14:paraId="38C5946B" w14:textId="77777777" w:rsidR="00B642A5" w:rsidRDefault="00021730" w:rsidP="00B642A5">
            <w:pPr>
              <w:pStyle w:val="Lijstalinea"/>
              <w:numPr>
                <w:ilvl w:val="0"/>
                <w:numId w:val="19"/>
              </w:numPr>
            </w:pPr>
            <w:r>
              <w:t xml:space="preserve">Datum </w:t>
            </w:r>
            <w:r w:rsidR="00B642A5">
              <w:t>start uitvoering werkzaamheden;</w:t>
            </w:r>
          </w:p>
          <w:p w14:paraId="45EBBB35" w14:textId="506743E2" w:rsidR="00B642A5" w:rsidRDefault="00B642A5" w:rsidP="00B642A5">
            <w:pPr>
              <w:pStyle w:val="Lijstalinea"/>
              <w:numPr>
                <w:ilvl w:val="0"/>
                <w:numId w:val="19"/>
              </w:numPr>
            </w:pPr>
            <w:r>
              <w:t>Datum einde opdracht.</w:t>
            </w:r>
          </w:p>
        </w:tc>
        <w:tc>
          <w:tcPr>
            <w:tcW w:w="4388" w:type="dxa"/>
            <w:gridSpan w:val="2"/>
          </w:tcPr>
          <w:p w14:paraId="7F79C627" w14:textId="77777777" w:rsidR="0072264B" w:rsidRDefault="0072264B" w:rsidP="00021730"/>
        </w:tc>
      </w:tr>
      <w:tr w:rsidR="0072264B" w14:paraId="34A235EC" w14:textId="77777777" w:rsidTr="00281332">
        <w:tc>
          <w:tcPr>
            <w:tcW w:w="5240" w:type="dxa"/>
            <w:shd w:val="clear" w:color="auto" w:fill="C9E8FB"/>
          </w:tcPr>
          <w:p w14:paraId="5505A089" w14:textId="29576A9B" w:rsidR="0072264B" w:rsidRDefault="00B642A5" w:rsidP="00021730">
            <w:r>
              <w:t>Omschrijving van de referentieopdracht (maximaal 1 A4)</w:t>
            </w:r>
          </w:p>
        </w:tc>
        <w:tc>
          <w:tcPr>
            <w:tcW w:w="4388" w:type="dxa"/>
            <w:gridSpan w:val="2"/>
          </w:tcPr>
          <w:p w14:paraId="53EC8B20" w14:textId="77777777" w:rsidR="0072264B" w:rsidRDefault="0072264B" w:rsidP="00021730"/>
        </w:tc>
      </w:tr>
      <w:tr w:rsidR="0072264B" w14:paraId="0F340060" w14:textId="77777777" w:rsidTr="00281332">
        <w:tc>
          <w:tcPr>
            <w:tcW w:w="5240" w:type="dxa"/>
            <w:shd w:val="clear" w:color="auto" w:fill="C9E8FB"/>
          </w:tcPr>
          <w:p w14:paraId="2C5EE92C" w14:textId="4ED33057" w:rsidR="0072264B" w:rsidRDefault="00B642A5" w:rsidP="00021730">
            <w:r>
              <w:t>Referentieopdracht 100% zelfstandig uitgevoerd</w:t>
            </w:r>
          </w:p>
        </w:tc>
        <w:tc>
          <w:tcPr>
            <w:tcW w:w="4388" w:type="dxa"/>
            <w:gridSpan w:val="2"/>
          </w:tcPr>
          <w:p w14:paraId="36F4F11F" w14:textId="77777777" w:rsidR="0072264B" w:rsidRDefault="00A47D8D" w:rsidP="00021730">
            <w:sdt>
              <w:sdtPr>
                <w:id w:val="-1781177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2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2A5">
              <w:t xml:space="preserve"> Ja</w:t>
            </w:r>
          </w:p>
          <w:p w14:paraId="5023F9D3" w14:textId="6719B7C0" w:rsidR="00B642A5" w:rsidRDefault="00A47D8D" w:rsidP="00021730">
            <w:sdt>
              <w:sdtPr>
                <w:id w:val="-1669313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2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2A5">
              <w:t xml:space="preserve"> Nee (licht toe wie wat heeft uitgevoerd)</w:t>
            </w:r>
          </w:p>
        </w:tc>
      </w:tr>
      <w:tr w:rsidR="0072264B" w14:paraId="41253714" w14:textId="77777777" w:rsidTr="00281332">
        <w:tc>
          <w:tcPr>
            <w:tcW w:w="5240" w:type="dxa"/>
            <w:shd w:val="clear" w:color="auto" w:fill="C9E8FB"/>
          </w:tcPr>
          <w:p w14:paraId="19B44229" w14:textId="69973644" w:rsidR="0072264B" w:rsidRDefault="00B642A5" w:rsidP="00021730">
            <w:r>
              <w:t>Omzet in euro’s van referentieopdracht</w:t>
            </w:r>
          </w:p>
        </w:tc>
        <w:tc>
          <w:tcPr>
            <w:tcW w:w="4388" w:type="dxa"/>
            <w:gridSpan w:val="2"/>
          </w:tcPr>
          <w:p w14:paraId="335AE58E" w14:textId="77777777" w:rsidR="0072264B" w:rsidRDefault="0072264B" w:rsidP="00021730"/>
        </w:tc>
      </w:tr>
      <w:tr w:rsidR="0072264B" w14:paraId="0EBCCAF0" w14:textId="77777777" w:rsidTr="00281332">
        <w:tc>
          <w:tcPr>
            <w:tcW w:w="5240" w:type="dxa"/>
            <w:shd w:val="clear" w:color="auto" w:fill="C9E8FB"/>
          </w:tcPr>
          <w:p w14:paraId="1C55A5B9" w14:textId="6D83D95B" w:rsidR="0072264B" w:rsidRDefault="00B642A5" w:rsidP="00021730">
            <w:r>
              <w:t>Bijzonderheden</w:t>
            </w:r>
          </w:p>
        </w:tc>
        <w:tc>
          <w:tcPr>
            <w:tcW w:w="4388" w:type="dxa"/>
            <w:gridSpan w:val="2"/>
          </w:tcPr>
          <w:p w14:paraId="1CC36315" w14:textId="77777777" w:rsidR="0072264B" w:rsidRDefault="0072264B" w:rsidP="00021730"/>
        </w:tc>
      </w:tr>
      <w:tr w:rsidR="00893753" w14:paraId="1A4A7470" w14:textId="2A49681B" w:rsidTr="007410BE">
        <w:tc>
          <w:tcPr>
            <w:tcW w:w="9628" w:type="dxa"/>
            <w:gridSpan w:val="3"/>
            <w:shd w:val="clear" w:color="auto" w:fill="0076A8"/>
          </w:tcPr>
          <w:p w14:paraId="5D2B9AFD" w14:textId="47D25C1C" w:rsidR="00893753" w:rsidRDefault="00893753" w:rsidP="00893753">
            <w:r>
              <w:rPr>
                <w:b/>
                <w:bCs/>
                <w:color w:val="FFFFFF" w:themeColor="background1"/>
              </w:rPr>
              <w:t>Eisen aan</w:t>
            </w:r>
            <w:r w:rsidRPr="00B642A5">
              <w:rPr>
                <w:b/>
                <w:bCs/>
                <w:color w:val="FFFFFF" w:themeColor="background1"/>
              </w:rPr>
              <w:t xml:space="preserve"> referentieopdracht</w:t>
            </w:r>
          </w:p>
        </w:tc>
      </w:tr>
      <w:tr w:rsidR="00893753" w14:paraId="0FFE9E62" w14:textId="2DFFE650" w:rsidTr="00F74D54">
        <w:tc>
          <w:tcPr>
            <w:tcW w:w="5240" w:type="dxa"/>
            <w:shd w:val="clear" w:color="auto" w:fill="C9E8FB"/>
          </w:tcPr>
          <w:p w14:paraId="7A0EABB0" w14:textId="2FF99C66" w:rsidR="00893753" w:rsidRPr="00AE4A67" w:rsidRDefault="00893753" w:rsidP="0058148E">
            <w:pPr>
              <w:rPr>
                <w:b/>
                <w:bCs/>
              </w:rPr>
            </w:pPr>
            <w:r w:rsidRPr="00AE4A67">
              <w:rPr>
                <w:b/>
                <w:bCs/>
              </w:rPr>
              <w:t>Beschrijving eis</w:t>
            </w:r>
          </w:p>
        </w:tc>
        <w:tc>
          <w:tcPr>
            <w:tcW w:w="1276" w:type="dxa"/>
            <w:shd w:val="clear" w:color="auto" w:fill="C9E8FB"/>
          </w:tcPr>
          <w:p w14:paraId="1FDD8330" w14:textId="57E14E27" w:rsidR="00893753" w:rsidRPr="00AE4A67" w:rsidRDefault="00893753" w:rsidP="0058148E">
            <w:pPr>
              <w:rPr>
                <w:b/>
                <w:bCs/>
              </w:rPr>
            </w:pPr>
            <w:r>
              <w:rPr>
                <w:b/>
                <w:bCs/>
              </w:rPr>
              <w:t>Voldaan aan eis ja/nee</w:t>
            </w:r>
            <w:r w:rsidR="008C0477">
              <w:rPr>
                <w:rStyle w:val="Voetnootmarkering"/>
                <w:b/>
                <w:bCs/>
              </w:rPr>
              <w:footnoteReference w:id="2"/>
            </w:r>
          </w:p>
        </w:tc>
        <w:tc>
          <w:tcPr>
            <w:tcW w:w="3112" w:type="dxa"/>
            <w:shd w:val="clear" w:color="auto" w:fill="C9E8FB"/>
          </w:tcPr>
          <w:p w14:paraId="4D334EDF" w14:textId="13F059D2" w:rsidR="00893753" w:rsidRPr="00AE4A67" w:rsidRDefault="00893753" w:rsidP="0058148E">
            <w:pPr>
              <w:rPr>
                <w:b/>
                <w:bCs/>
              </w:rPr>
            </w:pPr>
            <w:r>
              <w:rPr>
                <w:b/>
                <w:bCs/>
              </w:rPr>
              <w:t>Zo ja, onderbouw de wijze waarop</w:t>
            </w:r>
            <w:r w:rsidR="000111AB">
              <w:rPr>
                <w:rStyle w:val="Voetnootmarkering"/>
                <w:b/>
                <w:bCs/>
              </w:rPr>
              <w:footnoteReference w:id="3"/>
            </w:r>
          </w:p>
        </w:tc>
      </w:tr>
      <w:tr w:rsidR="00893753" w14:paraId="7DF29471" w14:textId="00BFCC3B" w:rsidTr="00893753">
        <w:tc>
          <w:tcPr>
            <w:tcW w:w="5240" w:type="dxa"/>
            <w:shd w:val="clear" w:color="auto" w:fill="C9E8FB"/>
          </w:tcPr>
          <w:p w14:paraId="360ED631" w14:textId="5AA0AE67" w:rsidR="00893753" w:rsidRDefault="00893753" w:rsidP="0084081A">
            <w:r w:rsidRPr="004560CA">
              <w:t>Gegadigde was verantwoordelijk voor de engineering vanaf minimaal DO tot en met het uitvoeringsgereed ontwerp (UO).</w:t>
            </w:r>
          </w:p>
        </w:tc>
        <w:tc>
          <w:tcPr>
            <w:tcW w:w="1276" w:type="dxa"/>
          </w:tcPr>
          <w:p w14:paraId="723BDF4D" w14:textId="77777777" w:rsidR="00893753" w:rsidRDefault="00893753" w:rsidP="0084081A"/>
        </w:tc>
        <w:tc>
          <w:tcPr>
            <w:tcW w:w="3112" w:type="dxa"/>
          </w:tcPr>
          <w:p w14:paraId="590AA988" w14:textId="77777777" w:rsidR="00893753" w:rsidRDefault="00893753" w:rsidP="0084081A"/>
        </w:tc>
      </w:tr>
      <w:tr w:rsidR="00893753" w14:paraId="02396906" w14:textId="0CAD9785" w:rsidTr="00893753">
        <w:tc>
          <w:tcPr>
            <w:tcW w:w="5240" w:type="dxa"/>
            <w:shd w:val="clear" w:color="auto" w:fill="C9E8FB"/>
          </w:tcPr>
          <w:p w14:paraId="5E359C79" w14:textId="614F83AD" w:rsidR="00893753" w:rsidRDefault="00893753" w:rsidP="0084081A">
            <w:r w:rsidRPr="004560CA">
              <w:t>De engineering is uitgevoerd in bouwteamverband (UAV of UAV-GC) of als geïntegreerd contract (UAV-GC).</w:t>
            </w:r>
          </w:p>
        </w:tc>
        <w:tc>
          <w:tcPr>
            <w:tcW w:w="1276" w:type="dxa"/>
          </w:tcPr>
          <w:p w14:paraId="49C0BDAD" w14:textId="77777777" w:rsidR="00893753" w:rsidRDefault="00893753" w:rsidP="0084081A"/>
        </w:tc>
        <w:tc>
          <w:tcPr>
            <w:tcW w:w="3112" w:type="dxa"/>
          </w:tcPr>
          <w:p w14:paraId="7A9A7A51" w14:textId="77777777" w:rsidR="00893753" w:rsidRDefault="00893753" w:rsidP="0084081A"/>
        </w:tc>
      </w:tr>
      <w:tr w:rsidR="00893753" w14:paraId="3557BE98" w14:textId="13F74110" w:rsidTr="00893753">
        <w:tc>
          <w:tcPr>
            <w:tcW w:w="5240" w:type="dxa"/>
            <w:shd w:val="clear" w:color="auto" w:fill="C9E8FB"/>
          </w:tcPr>
          <w:p w14:paraId="69161F11" w14:textId="427B7105" w:rsidR="00893753" w:rsidRDefault="00893753" w:rsidP="0084081A">
            <w:r w:rsidRPr="004560CA">
              <w:t>Gegadigde heeft vervolgens als hoofdaannemer de brug daadwerkelijk gerealiseerd.</w:t>
            </w:r>
          </w:p>
        </w:tc>
        <w:tc>
          <w:tcPr>
            <w:tcW w:w="1276" w:type="dxa"/>
          </w:tcPr>
          <w:p w14:paraId="10B2C5B7" w14:textId="77777777" w:rsidR="00893753" w:rsidRDefault="00893753" w:rsidP="0084081A"/>
        </w:tc>
        <w:tc>
          <w:tcPr>
            <w:tcW w:w="3112" w:type="dxa"/>
          </w:tcPr>
          <w:p w14:paraId="0F87B385" w14:textId="77777777" w:rsidR="00893753" w:rsidRDefault="00893753" w:rsidP="0084081A"/>
        </w:tc>
      </w:tr>
      <w:tr w:rsidR="00893753" w14:paraId="11531D4B" w14:textId="047FA273" w:rsidTr="00893753">
        <w:tc>
          <w:tcPr>
            <w:tcW w:w="5240" w:type="dxa"/>
            <w:shd w:val="clear" w:color="auto" w:fill="C9E8FB"/>
          </w:tcPr>
          <w:p w14:paraId="0237A124" w14:textId="14AB993F" w:rsidR="00893753" w:rsidRDefault="00893753" w:rsidP="0084081A">
            <w:r w:rsidRPr="004560CA">
              <w:lastRenderedPageBreak/>
              <w:t>De totale aannemingssom of het gefactureerde bedrag bedraagt minimaal € 3,0 mln. exclusief BTW.</w:t>
            </w:r>
          </w:p>
        </w:tc>
        <w:tc>
          <w:tcPr>
            <w:tcW w:w="1276" w:type="dxa"/>
          </w:tcPr>
          <w:p w14:paraId="2B2DA657" w14:textId="77777777" w:rsidR="00893753" w:rsidRDefault="00893753" w:rsidP="0084081A"/>
        </w:tc>
        <w:tc>
          <w:tcPr>
            <w:tcW w:w="3112" w:type="dxa"/>
          </w:tcPr>
          <w:p w14:paraId="2F87B938" w14:textId="77777777" w:rsidR="00893753" w:rsidRDefault="00893753" w:rsidP="0084081A"/>
        </w:tc>
      </w:tr>
      <w:tr w:rsidR="00893753" w14:paraId="0BA4F8B8" w14:textId="5D301591" w:rsidTr="00893753">
        <w:tc>
          <w:tcPr>
            <w:tcW w:w="5240" w:type="dxa"/>
            <w:shd w:val="clear" w:color="auto" w:fill="C9E8FB"/>
          </w:tcPr>
          <w:p w14:paraId="3C978DE1" w14:textId="1622C3DB" w:rsidR="00893753" w:rsidRDefault="00893753" w:rsidP="0084081A">
            <w:r w:rsidRPr="004560CA">
              <w:t>Het referentieproject is gerealiseerd binnen vijf jaar voorafgaand aan de sluitingsdatum voor het verzoek tot deelneming.</w:t>
            </w:r>
          </w:p>
        </w:tc>
        <w:tc>
          <w:tcPr>
            <w:tcW w:w="1276" w:type="dxa"/>
          </w:tcPr>
          <w:p w14:paraId="1D2ABD18" w14:textId="77777777" w:rsidR="00893753" w:rsidRDefault="00893753" w:rsidP="0084081A"/>
        </w:tc>
        <w:tc>
          <w:tcPr>
            <w:tcW w:w="3112" w:type="dxa"/>
          </w:tcPr>
          <w:p w14:paraId="18B843C1" w14:textId="77777777" w:rsidR="00893753" w:rsidRDefault="00893753" w:rsidP="0084081A"/>
        </w:tc>
      </w:tr>
      <w:tr w:rsidR="00893753" w14:paraId="4C24B817" w14:textId="61E13D56" w:rsidTr="00893753">
        <w:tc>
          <w:tcPr>
            <w:tcW w:w="5240" w:type="dxa"/>
            <w:shd w:val="clear" w:color="auto" w:fill="C9E8FB"/>
          </w:tcPr>
          <w:p w14:paraId="4F424DC1" w14:textId="4EC0645A" w:rsidR="00893753" w:rsidRDefault="00893753" w:rsidP="0084081A">
            <w:r w:rsidRPr="004560CA">
              <w:t>Het referentieproject is volledig afgerond en opgeleverd vóór aanmelding.</w:t>
            </w:r>
          </w:p>
        </w:tc>
        <w:tc>
          <w:tcPr>
            <w:tcW w:w="1276" w:type="dxa"/>
          </w:tcPr>
          <w:p w14:paraId="3DADB5D0" w14:textId="77777777" w:rsidR="00893753" w:rsidRDefault="00893753" w:rsidP="0084081A"/>
        </w:tc>
        <w:tc>
          <w:tcPr>
            <w:tcW w:w="3112" w:type="dxa"/>
          </w:tcPr>
          <w:p w14:paraId="18FB075A" w14:textId="77777777" w:rsidR="00893753" w:rsidRDefault="00893753" w:rsidP="0084081A"/>
        </w:tc>
      </w:tr>
    </w:tbl>
    <w:p w14:paraId="1F0AF241" w14:textId="1F1DCDBF" w:rsidR="00461A86" w:rsidRDefault="00461A86" w:rsidP="0072264B">
      <w:pPr>
        <w:jc w:val="both"/>
      </w:pPr>
    </w:p>
    <w:p w14:paraId="38A14D43" w14:textId="733558E1" w:rsidR="00461A86" w:rsidRDefault="00461A86" w:rsidP="00CA7774">
      <w:pPr>
        <w:spacing w:line="240" w:lineRule="auto"/>
      </w:pPr>
    </w:p>
    <w:p w14:paraId="0F2ED9DA" w14:textId="77777777" w:rsidR="00461A86" w:rsidRDefault="00461A86">
      <w:pPr>
        <w:spacing w:line="240" w:lineRule="auto"/>
      </w:pPr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1276"/>
        <w:gridCol w:w="3112"/>
      </w:tblGrid>
      <w:tr w:rsidR="00CA7774" w:rsidRPr="00C717CE" w14:paraId="143869A4" w14:textId="77777777" w:rsidTr="000275FC">
        <w:tc>
          <w:tcPr>
            <w:tcW w:w="9628" w:type="dxa"/>
            <w:gridSpan w:val="3"/>
            <w:shd w:val="clear" w:color="auto" w:fill="0076A8"/>
          </w:tcPr>
          <w:p w14:paraId="4ABEC92C" w14:textId="7D75AF4B" w:rsidR="00CA7774" w:rsidRPr="00C717CE" w:rsidRDefault="00CA7774" w:rsidP="000275FC">
            <w:pPr>
              <w:rPr>
                <w:b/>
                <w:bCs/>
                <w:color w:val="FFFFFF" w:themeColor="background1"/>
                <w:highlight w:val="lightGray"/>
              </w:rPr>
            </w:pPr>
            <w:r w:rsidRPr="00B642A5">
              <w:rPr>
                <w:b/>
                <w:bCs/>
                <w:color w:val="FFFFFF" w:themeColor="background1"/>
              </w:rPr>
              <w:lastRenderedPageBreak/>
              <w:t xml:space="preserve">Kerncompetentie </w:t>
            </w:r>
            <w:r>
              <w:rPr>
                <w:b/>
                <w:bCs/>
                <w:color w:val="FFFFFF" w:themeColor="background1"/>
              </w:rPr>
              <w:t xml:space="preserve">2: </w:t>
            </w:r>
            <w:r w:rsidR="00B71C75" w:rsidRPr="00B71C75">
              <w:rPr>
                <w:b/>
                <w:bCs/>
                <w:color w:val="FFFFFF" w:themeColor="background1"/>
              </w:rPr>
              <w:t>Engineering en constructie brug minimale vrije overspanning</w:t>
            </w:r>
          </w:p>
        </w:tc>
      </w:tr>
      <w:tr w:rsidR="00CA7774" w:rsidRPr="00B642A5" w14:paraId="5BE7D2C9" w14:textId="77777777" w:rsidTr="000275FC">
        <w:tc>
          <w:tcPr>
            <w:tcW w:w="9628" w:type="dxa"/>
            <w:gridSpan w:val="3"/>
            <w:shd w:val="clear" w:color="auto" w:fill="0076A8"/>
          </w:tcPr>
          <w:p w14:paraId="53396516" w14:textId="77777777" w:rsidR="00CA7774" w:rsidRPr="00B642A5" w:rsidRDefault="00CA7774" w:rsidP="000275FC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CA7774" w14:paraId="1D00EAD0" w14:textId="77777777" w:rsidTr="000275FC">
        <w:tc>
          <w:tcPr>
            <w:tcW w:w="5240" w:type="dxa"/>
            <w:shd w:val="clear" w:color="auto" w:fill="C9E8FB"/>
          </w:tcPr>
          <w:p w14:paraId="678E4208" w14:textId="77777777" w:rsidR="00CA7774" w:rsidRDefault="00CA7774" w:rsidP="000275FC">
            <w:r>
              <w:t>Naam organisatie (referent)</w:t>
            </w:r>
          </w:p>
        </w:tc>
        <w:tc>
          <w:tcPr>
            <w:tcW w:w="4388" w:type="dxa"/>
            <w:gridSpan w:val="2"/>
          </w:tcPr>
          <w:p w14:paraId="57882504" w14:textId="77777777" w:rsidR="00CA7774" w:rsidRDefault="00CA7774" w:rsidP="000275FC"/>
        </w:tc>
      </w:tr>
      <w:tr w:rsidR="00CA7774" w14:paraId="664C8AB4" w14:textId="77777777" w:rsidTr="000275FC">
        <w:tc>
          <w:tcPr>
            <w:tcW w:w="5240" w:type="dxa"/>
            <w:shd w:val="clear" w:color="auto" w:fill="C9E8FB"/>
          </w:tcPr>
          <w:p w14:paraId="473CF7AB" w14:textId="77777777" w:rsidR="00CA7774" w:rsidRDefault="00CA7774" w:rsidP="000275FC">
            <w:r>
              <w:t>Vestigingsplaats</w:t>
            </w:r>
          </w:p>
        </w:tc>
        <w:tc>
          <w:tcPr>
            <w:tcW w:w="4388" w:type="dxa"/>
            <w:gridSpan w:val="2"/>
          </w:tcPr>
          <w:p w14:paraId="08F62740" w14:textId="77777777" w:rsidR="00CA7774" w:rsidRDefault="00CA7774" w:rsidP="000275FC"/>
        </w:tc>
      </w:tr>
      <w:tr w:rsidR="00CA7774" w14:paraId="6D6A9101" w14:textId="77777777" w:rsidTr="000275FC">
        <w:tc>
          <w:tcPr>
            <w:tcW w:w="5240" w:type="dxa"/>
            <w:shd w:val="clear" w:color="auto" w:fill="C9E8FB"/>
          </w:tcPr>
          <w:p w14:paraId="21720E08" w14:textId="77777777" w:rsidR="00CA7774" w:rsidRDefault="00CA7774" w:rsidP="000275FC">
            <w:r>
              <w:t>Naam contactpersoon bij referent</w:t>
            </w:r>
          </w:p>
        </w:tc>
        <w:tc>
          <w:tcPr>
            <w:tcW w:w="4388" w:type="dxa"/>
            <w:gridSpan w:val="2"/>
          </w:tcPr>
          <w:p w14:paraId="2F911F4D" w14:textId="77777777" w:rsidR="00CA7774" w:rsidRDefault="00CA7774" w:rsidP="000275FC"/>
        </w:tc>
      </w:tr>
      <w:tr w:rsidR="00CA7774" w14:paraId="4948B287" w14:textId="77777777" w:rsidTr="000275FC">
        <w:tc>
          <w:tcPr>
            <w:tcW w:w="5240" w:type="dxa"/>
            <w:shd w:val="clear" w:color="auto" w:fill="C9E8FB"/>
          </w:tcPr>
          <w:p w14:paraId="2C49D0DF" w14:textId="77777777" w:rsidR="00CA7774" w:rsidRDefault="00CA7774" w:rsidP="000275FC">
            <w:r>
              <w:t>Telefoonnummer contactpersoon</w:t>
            </w:r>
          </w:p>
        </w:tc>
        <w:tc>
          <w:tcPr>
            <w:tcW w:w="4388" w:type="dxa"/>
            <w:gridSpan w:val="2"/>
          </w:tcPr>
          <w:p w14:paraId="26DEB815" w14:textId="77777777" w:rsidR="00CA7774" w:rsidRDefault="00CA7774" w:rsidP="000275FC"/>
        </w:tc>
      </w:tr>
      <w:tr w:rsidR="00CA7774" w14:paraId="0AE0BCFC" w14:textId="77777777" w:rsidTr="000275FC">
        <w:tc>
          <w:tcPr>
            <w:tcW w:w="5240" w:type="dxa"/>
            <w:shd w:val="clear" w:color="auto" w:fill="C9E8FB"/>
          </w:tcPr>
          <w:p w14:paraId="04F5C807" w14:textId="77777777" w:rsidR="00CA7774" w:rsidRDefault="00CA7774" w:rsidP="000275FC">
            <w:r>
              <w:t>E-mailadres contactpersoon</w:t>
            </w:r>
          </w:p>
        </w:tc>
        <w:tc>
          <w:tcPr>
            <w:tcW w:w="4388" w:type="dxa"/>
            <w:gridSpan w:val="2"/>
          </w:tcPr>
          <w:p w14:paraId="640765FE" w14:textId="77777777" w:rsidR="00CA7774" w:rsidRDefault="00CA7774" w:rsidP="000275FC"/>
        </w:tc>
      </w:tr>
      <w:tr w:rsidR="00CA7774" w14:paraId="32A8B639" w14:textId="77777777" w:rsidTr="000275FC">
        <w:tc>
          <w:tcPr>
            <w:tcW w:w="9628" w:type="dxa"/>
            <w:gridSpan w:val="3"/>
            <w:shd w:val="clear" w:color="auto" w:fill="0076A8"/>
          </w:tcPr>
          <w:p w14:paraId="6ABEBEC0" w14:textId="77777777" w:rsidR="00CA7774" w:rsidRDefault="00CA7774" w:rsidP="000275FC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CA7774" w14:paraId="3C4791BF" w14:textId="77777777" w:rsidTr="000275FC">
        <w:tc>
          <w:tcPr>
            <w:tcW w:w="5240" w:type="dxa"/>
            <w:shd w:val="clear" w:color="auto" w:fill="C9E8FB"/>
          </w:tcPr>
          <w:p w14:paraId="0D6386D2" w14:textId="77777777" w:rsidR="00CA7774" w:rsidRDefault="00CA7774" w:rsidP="000275FC">
            <w:r>
              <w:t>Mijlpalen van referentieopdracht:</w:t>
            </w:r>
          </w:p>
          <w:p w14:paraId="3E37DF29" w14:textId="77777777" w:rsidR="00CA7774" w:rsidRDefault="00CA7774" w:rsidP="000275FC">
            <w:pPr>
              <w:pStyle w:val="Lijstalinea"/>
              <w:numPr>
                <w:ilvl w:val="0"/>
                <w:numId w:val="19"/>
              </w:numPr>
            </w:pPr>
            <w:r>
              <w:t>Datum Opdrachtverlening c.q. ondertekening overeenkomst;</w:t>
            </w:r>
          </w:p>
          <w:p w14:paraId="0078FC91" w14:textId="77777777" w:rsidR="00CA7774" w:rsidRDefault="00CA7774" w:rsidP="000275FC">
            <w:pPr>
              <w:pStyle w:val="Lijstalinea"/>
              <w:numPr>
                <w:ilvl w:val="0"/>
                <w:numId w:val="19"/>
              </w:numPr>
            </w:pPr>
            <w:r>
              <w:t>Datum start uitvoering werkzaamheden;</w:t>
            </w:r>
          </w:p>
          <w:p w14:paraId="3C7E03E5" w14:textId="77777777" w:rsidR="00CA7774" w:rsidRDefault="00CA7774" w:rsidP="000275FC">
            <w:pPr>
              <w:pStyle w:val="Lijstalinea"/>
              <w:numPr>
                <w:ilvl w:val="0"/>
                <w:numId w:val="19"/>
              </w:numPr>
            </w:pPr>
            <w:r>
              <w:t>Datum einde opdracht.</w:t>
            </w:r>
          </w:p>
        </w:tc>
        <w:tc>
          <w:tcPr>
            <w:tcW w:w="4388" w:type="dxa"/>
            <w:gridSpan w:val="2"/>
          </w:tcPr>
          <w:p w14:paraId="49682B07" w14:textId="77777777" w:rsidR="00CA7774" w:rsidRDefault="00CA7774" w:rsidP="000275FC"/>
        </w:tc>
      </w:tr>
      <w:tr w:rsidR="00CA7774" w14:paraId="0BBD17F9" w14:textId="77777777" w:rsidTr="000275FC">
        <w:tc>
          <w:tcPr>
            <w:tcW w:w="5240" w:type="dxa"/>
            <w:shd w:val="clear" w:color="auto" w:fill="C9E8FB"/>
          </w:tcPr>
          <w:p w14:paraId="20AF1CF0" w14:textId="77777777" w:rsidR="00CA7774" w:rsidRDefault="00CA7774" w:rsidP="000275FC">
            <w:r>
              <w:t>Omschrijving van de referentieopdracht (maximaal 1 A4)</w:t>
            </w:r>
          </w:p>
        </w:tc>
        <w:tc>
          <w:tcPr>
            <w:tcW w:w="4388" w:type="dxa"/>
            <w:gridSpan w:val="2"/>
          </w:tcPr>
          <w:p w14:paraId="78F5E0C7" w14:textId="77777777" w:rsidR="00CA7774" w:rsidRDefault="00CA7774" w:rsidP="000275FC"/>
        </w:tc>
      </w:tr>
      <w:tr w:rsidR="00CA7774" w14:paraId="255E20F6" w14:textId="77777777" w:rsidTr="000275FC">
        <w:tc>
          <w:tcPr>
            <w:tcW w:w="5240" w:type="dxa"/>
            <w:shd w:val="clear" w:color="auto" w:fill="C9E8FB"/>
          </w:tcPr>
          <w:p w14:paraId="704D71AA" w14:textId="77777777" w:rsidR="00CA7774" w:rsidRDefault="00CA7774" w:rsidP="000275FC">
            <w:r>
              <w:t>Referentieopdracht 100% zelfstandig uitgevoerd</w:t>
            </w:r>
          </w:p>
        </w:tc>
        <w:tc>
          <w:tcPr>
            <w:tcW w:w="4388" w:type="dxa"/>
            <w:gridSpan w:val="2"/>
          </w:tcPr>
          <w:p w14:paraId="660E682A" w14:textId="77777777" w:rsidR="00CA7774" w:rsidRDefault="00A47D8D" w:rsidP="000275FC">
            <w:sdt>
              <w:sdtPr>
                <w:id w:val="27067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77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7774">
              <w:t xml:space="preserve"> Ja</w:t>
            </w:r>
          </w:p>
          <w:p w14:paraId="51BEF231" w14:textId="77777777" w:rsidR="00CA7774" w:rsidRDefault="00A47D8D" w:rsidP="000275FC">
            <w:sdt>
              <w:sdtPr>
                <w:id w:val="-877401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77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7774">
              <w:t xml:space="preserve"> Nee (licht toe wie wat heeft uitgevoerd)</w:t>
            </w:r>
          </w:p>
        </w:tc>
      </w:tr>
      <w:tr w:rsidR="00CA7774" w14:paraId="78F22432" w14:textId="77777777" w:rsidTr="000275FC">
        <w:tc>
          <w:tcPr>
            <w:tcW w:w="5240" w:type="dxa"/>
            <w:shd w:val="clear" w:color="auto" w:fill="C9E8FB"/>
          </w:tcPr>
          <w:p w14:paraId="27234B12" w14:textId="77777777" w:rsidR="00CA7774" w:rsidRDefault="00CA7774" w:rsidP="000275FC">
            <w:r>
              <w:t>Omzet in euro’s van referentieopdracht</w:t>
            </w:r>
          </w:p>
        </w:tc>
        <w:tc>
          <w:tcPr>
            <w:tcW w:w="4388" w:type="dxa"/>
            <w:gridSpan w:val="2"/>
          </w:tcPr>
          <w:p w14:paraId="1003B2E1" w14:textId="77777777" w:rsidR="00CA7774" w:rsidRDefault="00CA7774" w:rsidP="000275FC"/>
        </w:tc>
      </w:tr>
      <w:tr w:rsidR="00CA7774" w14:paraId="7774060A" w14:textId="77777777" w:rsidTr="000275FC">
        <w:tc>
          <w:tcPr>
            <w:tcW w:w="5240" w:type="dxa"/>
            <w:shd w:val="clear" w:color="auto" w:fill="C9E8FB"/>
          </w:tcPr>
          <w:p w14:paraId="7C6396C9" w14:textId="77777777" w:rsidR="00CA7774" w:rsidRDefault="00CA7774" w:rsidP="000275FC">
            <w:r>
              <w:t>Bijzonderheden</w:t>
            </w:r>
          </w:p>
        </w:tc>
        <w:tc>
          <w:tcPr>
            <w:tcW w:w="4388" w:type="dxa"/>
            <w:gridSpan w:val="2"/>
          </w:tcPr>
          <w:p w14:paraId="139C8A58" w14:textId="77777777" w:rsidR="00CA7774" w:rsidRDefault="00CA7774" w:rsidP="000275FC"/>
        </w:tc>
      </w:tr>
      <w:tr w:rsidR="00CA7774" w14:paraId="04334CA9" w14:textId="77777777" w:rsidTr="000275FC">
        <w:tc>
          <w:tcPr>
            <w:tcW w:w="9628" w:type="dxa"/>
            <w:gridSpan w:val="3"/>
            <w:shd w:val="clear" w:color="auto" w:fill="0076A8"/>
          </w:tcPr>
          <w:p w14:paraId="3918B70D" w14:textId="77777777" w:rsidR="00CA7774" w:rsidRDefault="00CA7774" w:rsidP="000275FC">
            <w:r>
              <w:rPr>
                <w:b/>
                <w:bCs/>
                <w:color w:val="FFFFFF" w:themeColor="background1"/>
              </w:rPr>
              <w:t>Eisen aan</w:t>
            </w:r>
            <w:r w:rsidRPr="00B642A5">
              <w:rPr>
                <w:b/>
                <w:bCs/>
                <w:color w:val="FFFFFF" w:themeColor="background1"/>
              </w:rPr>
              <w:t xml:space="preserve"> </w:t>
            </w:r>
            <w:commentRangeStart w:id="0"/>
            <w:r w:rsidRPr="00B642A5">
              <w:rPr>
                <w:b/>
                <w:bCs/>
                <w:color w:val="FFFFFF" w:themeColor="background1"/>
              </w:rPr>
              <w:t>referentieopdracht</w:t>
            </w:r>
            <w:commentRangeEnd w:id="0"/>
            <w:r w:rsidR="00A03C1A">
              <w:rPr>
                <w:rStyle w:val="Verwijzingopmerking"/>
                <w:rFonts w:ascii="Arial" w:hAnsi="Arial" w:cs="Arial"/>
                <w:kern w:val="0"/>
                <w:lang w:eastAsia="en-US"/>
                <w14:ligatures w14:val="none"/>
              </w:rPr>
              <w:commentReference w:id="0"/>
            </w:r>
          </w:p>
        </w:tc>
      </w:tr>
      <w:tr w:rsidR="000111AB" w:rsidRPr="00AE4A67" w14:paraId="2CB5E05B" w14:textId="77777777" w:rsidTr="000275FC">
        <w:tc>
          <w:tcPr>
            <w:tcW w:w="5240" w:type="dxa"/>
            <w:shd w:val="clear" w:color="auto" w:fill="C9E8FB"/>
          </w:tcPr>
          <w:p w14:paraId="3F10A831" w14:textId="77777777" w:rsidR="000111AB" w:rsidRPr="00AE4A67" w:rsidRDefault="000111AB" w:rsidP="000111AB">
            <w:pPr>
              <w:rPr>
                <w:b/>
                <w:bCs/>
              </w:rPr>
            </w:pPr>
            <w:r w:rsidRPr="00AE4A67">
              <w:rPr>
                <w:b/>
                <w:bCs/>
              </w:rPr>
              <w:t>Beschrijving eis</w:t>
            </w:r>
          </w:p>
        </w:tc>
        <w:tc>
          <w:tcPr>
            <w:tcW w:w="1276" w:type="dxa"/>
          </w:tcPr>
          <w:p w14:paraId="7D112D7F" w14:textId="75F72D05" w:rsidR="000111AB" w:rsidRPr="00AE4A67" w:rsidRDefault="000111AB" w:rsidP="000111AB">
            <w:pPr>
              <w:rPr>
                <w:b/>
                <w:bCs/>
              </w:rPr>
            </w:pPr>
            <w:r>
              <w:rPr>
                <w:b/>
                <w:bCs/>
              </w:rPr>
              <w:t>Voldaan aan eis ja/nee</w:t>
            </w:r>
            <w:r>
              <w:rPr>
                <w:rStyle w:val="Voetnootmarkering"/>
                <w:b/>
                <w:bCs/>
              </w:rPr>
              <w:footnoteReference w:id="4"/>
            </w:r>
          </w:p>
        </w:tc>
        <w:tc>
          <w:tcPr>
            <w:tcW w:w="3112" w:type="dxa"/>
          </w:tcPr>
          <w:p w14:paraId="170B6F34" w14:textId="28F675E3" w:rsidR="000111AB" w:rsidRPr="00AE4A67" w:rsidRDefault="000111AB" w:rsidP="000111AB">
            <w:pPr>
              <w:rPr>
                <w:b/>
                <w:bCs/>
              </w:rPr>
            </w:pPr>
            <w:r>
              <w:rPr>
                <w:b/>
                <w:bCs/>
              </w:rPr>
              <w:t>Zo ja, onderbouw de wijze waarop</w:t>
            </w:r>
            <w:r>
              <w:rPr>
                <w:rStyle w:val="Voetnootmarkering"/>
                <w:b/>
                <w:bCs/>
              </w:rPr>
              <w:footnoteReference w:id="5"/>
            </w:r>
          </w:p>
        </w:tc>
      </w:tr>
      <w:tr w:rsidR="0087382A" w14:paraId="2069503E" w14:textId="77777777" w:rsidTr="000275FC">
        <w:tc>
          <w:tcPr>
            <w:tcW w:w="5240" w:type="dxa"/>
            <w:shd w:val="clear" w:color="auto" w:fill="C9E8FB"/>
          </w:tcPr>
          <w:p w14:paraId="586CBAF4" w14:textId="3252A707" w:rsidR="0087382A" w:rsidRDefault="0087382A" w:rsidP="0087382A">
            <w:r w:rsidRPr="004A2277">
              <w:t>Gegadigde was verantwoordelijk voor de engineering vanaf minimaal DO tot en met het maken van een uitvoeringsgereed ontwerp (UO).</w:t>
            </w:r>
          </w:p>
        </w:tc>
        <w:tc>
          <w:tcPr>
            <w:tcW w:w="1276" w:type="dxa"/>
          </w:tcPr>
          <w:p w14:paraId="5E4D0FCF" w14:textId="77777777" w:rsidR="0087382A" w:rsidRDefault="0087382A" w:rsidP="0087382A"/>
        </w:tc>
        <w:tc>
          <w:tcPr>
            <w:tcW w:w="3112" w:type="dxa"/>
          </w:tcPr>
          <w:p w14:paraId="4D646AFD" w14:textId="77777777" w:rsidR="0087382A" w:rsidRDefault="0087382A" w:rsidP="0087382A"/>
        </w:tc>
      </w:tr>
      <w:tr w:rsidR="0087382A" w14:paraId="294C5F1D" w14:textId="77777777" w:rsidTr="000275FC">
        <w:tc>
          <w:tcPr>
            <w:tcW w:w="5240" w:type="dxa"/>
            <w:shd w:val="clear" w:color="auto" w:fill="C9E8FB"/>
          </w:tcPr>
          <w:p w14:paraId="03381652" w14:textId="27DE8924" w:rsidR="0087382A" w:rsidRDefault="0087382A" w:rsidP="0087382A">
            <w:r w:rsidRPr="004A2277">
              <w:t>De engineering is uitgevoerd in bouwteamverband (UAV of UAV-GC) of als geïntegreerd contract (UAV-GC).</w:t>
            </w:r>
          </w:p>
        </w:tc>
        <w:tc>
          <w:tcPr>
            <w:tcW w:w="1276" w:type="dxa"/>
          </w:tcPr>
          <w:p w14:paraId="19BCF952" w14:textId="77777777" w:rsidR="0087382A" w:rsidRDefault="0087382A" w:rsidP="0087382A"/>
        </w:tc>
        <w:tc>
          <w:tcPr>
            <w:tcW w:w="3112" w:type="dxa"/>
          </w:tcPr>
          <w:p w14:paraId="01B574BE" w14:textId="77777777" w:rsidR="0087382A" w:rsidRDefault="0087382A" w:rsidP="0087382A"/>
        </w:tc>
      </w:tr>
      <w:tr w:rsidR="0087382A" w14:paraId="26FD7075" w14:textId="77777777" w:rsidTr="000275FC">
        <w:tc>
          <w:tcPr>
            <w:tcW w:w="5240" w:type="dxa"/>
            <w:shd w:val="clear" w:color="auto" w:fill="C9E8FB"/>
          </w:tcPr>
          <w:p w14:paraId="71E996F4" w14:textId="1F3FFC80" w:rsidR="0087382A" w:rsidRDefault="0087382A" w:rsidP="0087382A">
            <w:r w:rsidRPr="004A2277">
              <w:t>Gegadigde heeft aansluitend de brug als hoofdaannemer gerealiseerd.</w:t>
            </w:r>
          </w:p>
        </w:tc>
        <w:tc>
          <w:tcPr>
            <w:tcW w:w="1276" w:type="dxa"/>
          </w:tcPr>
          <w:p w14:paraId="2951010F" w14:textId="77777777" w:rsidR="0087382A" w:rsidRDefault="0087382A" w:rsidP="0087382A"/>
        </w:tc>
        <w:tc>
          <w:tcPr>
            <w:tcW w:w="3112" w:type="dxa"/>
          </w:tcPr>
          <w:p w14:paraId="23A25E03" w14:textId="77777777" w:rsidR="0087382A" w:rsidRDefault="0087382A" w:rsidP="0087382A"/>
        </w:tc>
      </w:tr>
      <w:tr w:rsidR="0087382A" w14:paraId="388121D4" w14:textId="77777777" w:rsidTr="000275FC">
        <w:tc>
          <w:tcPr>
            <w:tcW w:w="5240" w:type="dxa"/>
            <w:shd w:val="clear" w:color="auto" w:fill="C9E8FB"/>
          </w:tcPr>
          <w:p w14:paraId="63D00A66" w14:textId="74C68CD8" w:rsidR="0087382A" w:rsidRDefault="0087382A" w:rsidP="0087382A">
            <w:r w:rsidRPr="004A2277">
              <w:t>De gerealiseerde brug heeft minimaal 15 meter vrije overspanning.</w:t>
            </w:r>
          </w:p>
        </w:tc>
        <w:tc>
          <w:tcPr>
            <w:tcW w:w="1276" w:type="dxa"/>
          </w:tcPr>
          <w:p w14:paraId="3F2BD959" w14:textId="77777777" w:rsidR="0087382A" w:rsidRDefault="0087382A" w:rsidP="0087382A"/>
        </w:tc>
        <w:tc>
          <w:tcPr>
            <w:tcW w:w="3112" w:type="dxa"/>
          </w:tcPr>
          <w:p w14:paraId="103E138F" w14:textId="77777777" w:rsidR="0087382A" w:rsidRDefault="0087382A" w:rsidP="0087382A"/>
        </w:tc>
      </w:tr>
      <w:tr w:rsidR="0087382A" w14:paraId="6F2D3CC6" w14:textId="77777777" w:rsidTr="000275FC">
        <w:tc>
          <w:tcPr>
            <w:tcW w:w="5240" w:type="dxa"/>
            <w:shd w:val="clear" w:color="auto" w:fill="C9E8FB"/>
          </w:tcPr>
          <w:p w14:paraId="4CFB836D" w14:textId="00162C37" w:rsidR="0087382A" w:rsidRDefault="0087382A" w:rsidP="0087382A">
            <w:r w:rsidRPr="004A2277">
              <w:lastRenderedPageBreak/>
              <w:t>Het referentieproject is gerealiseerd binnen vijf jaar voorafgaand aan de sluitingsdatum voor het verzoek tot deelneming.</w:t>
            </w:r>
          </w:p>
        </w:tc>
        <w:tc>
          <w:tcPr>
            <w:tcW w:w="1276" w:type="dxa"/>
          </w:tcPr>
          <w:p w14:paraId="67EDDC63" w14:textId="77777777" w:rsidR="0087382A" w:rsidRDefault="0087382A" w:rsidP="0087382A"/>
        </w:tc>
        <w:tc>
          <w:tcPr>
            <w:tcW w:w="3112" w:type="dxa"/>
          </w:tcPr>
          <w:p w14:paraId="2B2CC278" w14:textId="77777777" w:rsidR="0087382A" w:rsidRDefault="0087382A" w:rsidP="0087382A"/>
        </w:tc>
      </w:tr>
      <w:tr w:rsidR="0087382A" w14:paraId="287CC055" w14:textId="77777777" w:rsidTr="000275FC">
        <w:tc>
          <w:tcPr>
            <w:tcW w:w="5240" w:type="dxa"/>
            <w:shd w:val="clear" w:color="auto" w:fill="C9E8FB"/>
          </w:tcPr>
          <w:p w14:paraId="35816733" w14:textId="6DAAE343" w:rsidR="0087382A" w:rsidRDefault="0087382A" w:rsidP="0087382A">
            <w:r w:rsidRPr="004A2277">
              <w:t>Het referentieproject is volledig afgerond en opgeleverd vóór aanmelding.</w:t>
            </w:r>
          </w:p>
        </w:tc>
        <w:tc>
          <w:tcPr>
            <w:tcW w:w="1276" w:type="dxa"/>
          </w:tcPr>
          <w:p w14:paraId="4060DF54" w14:textId="77777777" w:rsidR="0087382A" w:rsidRDefault="0087382A" w:rsidP="0087382A"/>
        </w:tc>
        <w:tc>
          <w:tcPr>
            <w:tcW w:w="3112" w:type="dxa"/>
          </w:tcPr>
          <w:p w14:paraId="5F645E26" w14:textId="77777777" w:rsidR="0087382A" w:rsidRDefault="0087382A" w:rsidP="0087382A"/>
        </w:tc>
      </w:tr>
    </w:tbl>
    <w:p w14:paraId="4D18A3C3" w14:textId="0D70AC8C" w:rsidR="00461A86" w:rsidRDefault="00461A86" w:rsidP="0072264B">
      <w:pPr>
        <w:jc w:val="both"/>
      </w:pPr>
    </w:p>
    <w:p w14:paraId="60D2AE2C" w14:textId="2247E36F" w:rsidR="0087382A" w:rsidRDefault="0087382A">
      <w:pPr>
        <w:spacing w:line="240" w:lineRule="auto"/>
      </w:pPr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1276"/>
        <w:gridCol w:w="3112"/>
      </w:tblGrid>
      <w:tr w:rsidR="0087382A" w:rsidRPr="00C717CE" w14:paraId="12A798AD" w14:textId="77777777" w:rsidTr="000275FC">
        <w:tc>
          <w:tcPr>
            <w:tcW w:w="9628" w:type="dxa"/>
            <w:gridSpan w:val="3"/>
            <w:shd w:val="clear" w:color="auto" w:fill="0076A8"/>
          </w:tcPr>
          <w:p w14:paraId="7FE516C6" w14:textId="549D32FF" w:rsidR="0087382A" w:rsidRPr="00C717CE" w:rsidRDefault="0087382A" w:rsidP="000275FC">
            <w:pPr>
              <w:rPr>
                <w:b/>
                <w:bCs/>
                <w:color w:val="FFFFFF" w:themeColor="background1"/>
                <w:highlight w:val="lightGray"/>
              </w:rPr>
            </w:pPr>
            <w:r w:rsidRPr="00B642A5">
              <w:rPr>
                <w:b/>
                <w:bCs/>
                <w:color w:val="FFFFFF" w:themeColor="background1"/>
              </w:rPr>
              <w:lastRenderedPageBreak/>
              <w:t xml:space="preserve">Kerncompetentie </w:t>
            </w:r>
            <w:r w:rsidR="00B33452">
              <w:rPr>
                <w:b/>
                <w:bCs/>
                <w:color w:val="FFFFFF" w:themeColor="background1"/>
              </w:rPr>
              <w:t>3</w:t>
            </w:r>
            <w:r>
              <w:rPr>
                <w:b/>
                <w:bCs/>
                <w:color w:val="FFFFFF" w:themeColor="background1"/>
              </w:rPr>
              <w:t xml:space="preserve">: </w:t>
            </w:r>
            <w:r w:rsidR="00FC183C">
              <w:rPr>
                <w:b/>
                <w:bCs/>
                <w:color w:val="FFFFFF" w:themeColor="background1"/>
              </w:rPr>
              <w:t>R</w:t>
            </w:r>
            <w:r w:rsidR="00FC183C" w:rsidRPr="00FC183C">
              <w:rPr>
                <w:b/>
                <w:bCs/>
                <w:color w:val="FFFFFF" w:themeColor="background1"/>
              </w:rPr>
              <w:t>ealisatie brug inclusief bijkomende werkzaamheden</w:t>
            </w:r>
          </w:p>
        </w:tc>
      </w:tr>
      <w:tr w:rsidR="0087382A" w:rsidRPr="00B642A5" w14:paraId="7F619AC8" w14:textId="77777777" w:rsidTr="000275FC">
        <w:tc>
          <w:tcPr>
            <w:tcW w:w="9628" w:type="dxa"/>
            <w:gridSpan w:val="3"/>
            <w:shd w:val="clear" w:color="auto" w:fill="0076A8"/>
          </w:tcPr>
          <w:p w14:paraId="4298EA4E" w14:textId="77777777" w:rsidR="0087382A" w:rsidRPr="00B642A5" w:rsidRDefault="0087382A" w:rsidP="000275FC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87382A" w14:paraId="30D317E4" w14:textId="77777777" w:rsidTr="000275FC">
        <w:tc>
          <w:tcPr>
            <w:tcW w:w="5240" w:type="dxa"/>
            <w:shd w:val="clear" w:color="auto" w:fill="C9E8FB"/>
          </w:tcPr>
          <w:p w14:paraId="5E7BF2CD" w14:textId="77777777" w:rsidR="0087382A" w:rsidRDefault="0087382A" w:rsidP="000275FC">
            <w:r>
              <w:t>Naam organisatie (referent)</w:t>
            </w:r>
          </w:p>
        </w:tc>
        <w:tc>
          <w:tcPr>
            <w:tcW w:w="4388" w:type="dxa"/>
            <w:gridSpan w:val="2"/>
          </w:tcPr>
          <w:p w14:paraId="541E7DF6" w14:textId="77777777" w:rsidR="0087382A" w:rsidRDefault="0087382A" w:rsidP="000275FC"/>
        </w:tc>
      </w:tr>
      <w:tr w:rsidR="0087382A" w14:paraId="550E7E21" w14:textId="77777777" w:rsidTr="000275FC">
        <w:tc>
          <w:tcPr>
            <w:tcW w:w="5240" w:type="dxa"/>
            <w:shd w:val="clear" w:color="auto" w:fill="C9E8FB"/>
          </w:tcPr>
          <w:p w14:paraId="2D485148" w14:textId="77777777" w:rsidR="0087382A" w:rsidRDefault="0087382A" w:rsidP="000275FC">
            <w:r>
              <w:t>Vestigingsplaats</w:t>
            </w:r>
          </w:p>
        </w:tc>
        <w:tc>
          <w:tcPr>
            <w:tcW w:w="4388" w:type="dxa"/>
            <w:gridSpan w:val="2"/>
          </w:tcPr>
          <w:p w14:paraId="4A630DA0" w14:textId="77777777" w:rsidR="0087382A" w:rsidRDefault="0087382A" w:rsidP="000275FC"/>
        </w:tc>
      </w:tr>
      <w:tr w:rsidR="0087382A" w14:paraId="1425EC48" w14:textId="77777777" w:rsidTr="000275FC">
        <w:tc>
          <w:tcPr>
            <w:tcW w:w="5240" w:type="dxa"/>
            <w:shd w:val="clear" w:color="auto" w:fill="C9E8FB"/>
          </w:tcPr>
          <w:p w14:paraId="28098B03" w14:textId="77777777" w:rsidR="0087382A" w:rsidRDefault="0087382A" w:rsidP="000275FC">
            <w:r>
              <w:t>Naam contactpersoon bij referent</w:t>
            </w:r>
          </w:p>
        </w:tc>
        <w:tc>
          <w:tcPr>
            <w:tcW w:w="4388" w:type="dxa"/>
            <w:gridSpan w:val="2"/>
          </w:tcPr>
          <w:p w14:paraId="1126AF76" w14:textId="77777777" w:rsidR="0087382A" w:rsidRDefault="0087382A" w:rsidP="000275FC"/>
        </w:tc>
      </w:tr>
      <w:tr w:rsidR="0087382A" w14:paraId="2B0DDDC9" w14:textId="77777777" w:rsidTr="000275FC">
        <w:tc>
          <w:tcPr>
            <w:tcW w:w="5240" w:type="dxa"/>
            <w:shd w:val="clear" w:color="auto" w:fill="C9E8FB"/>
          </w:tcPr>
          <w:p w14:paraId="0DE6324B" w14:textId="77777777" w:rsidR="0087382A" w:rsidRDefault="0087382A" w:rsidP="000275FC">
            <w:r>
              <w:t>Telefoonnummer contactpersoon</w:t>
            </w:r>
          </w:p>
        </w:tc>
        <w:tc>
          <w:tcPr>
            <w:tcW w:w="4388" w:type="dxa"/>
            <w:gridSpan w:val="2"/>
          </w:tcPr>
          <w:p w14:paraId="53241A32" w14:textId="77777777" w:rsidR="0087382A" w:rsidRDefault="0087382A" w:rsidP="000275FC"/>
        </w:tc>
      </w:tr>
      <w:tr w:rsidR="0087382A" w14:paraId="64C8AB26" w14:textId="77777777" w:rsidTr="000275FC">
        <w:tc>
          <w:tcPr>
            <w:tcW w:w="5240" w:type="dxa"/>
            <w:shd w:val="clear" w:color="auto" w:fill="C9E8FB"/>
          </w:tcPr>
          <w:p w14:paraId="4E0237E4" w14:textId="77777777" w:rsidR="0087382A" w:rsidRDefault="0087382A" w:rsidP="000275FC">
            <w:r>
              <w:t>E-mailadres contactpersoon</w:t>
            </w:r>
          </w:p>
        </w:tc>
        <w:tc>
          <w:tcPr>
            <w:tcW w:w="4388" w:type="dxa"/>
            <w:gridSpan w:val="2"/>
          </w:tcPr>
          <w:p w14:paraId="462717CB" w14:textId="77777777" w:rsidR="0087382A" w:rsidRDefault="0087382A" w:rsidP="000275FC"/>
        </w:tc>
      </w:tr>
      <w:tr w:rsidR="0087382A" w14:paraId="109BB33C" w14:textId="77777777" w:rsidTr="000275FC">
        <w:tc>
          <w:tcPr>
            <w:tcW w:w="9628" w:type="dxa"/>
            <w:gridSpan w:val="3"/>
            <w:shd w:val="clear" w:color="auto" w:fill="0076A8"/>
          </w:tcPr>
          <w:p w14:paraId="015AB9EF" w14:textId="77777777" w:rsidR="0087382A" w:rsidRDefault="0087382A" w:rsidP="000275FC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87382A" w14:paraId="38D1DF4B" w14:textId="77777777" w:rsidTr="000275FC">
        <w:tc>
          <w:tcPr>
            <w:tcW w:w="5240" w:type="dxa"/>
            <w:shd w:val="clear" w:color="auto" w:fill="C9E8FB"/>
          </w:tcPr>
          <w:p w14:paraId="4037BB1F" w14:textId="77777777" w:rsidR="0087382A" w:rsidRDefault="0087382A" w:rsidP="000275FC">
            <w:r>
              <w:t>Mijlpalen van referentieopdracht:</w:t>
            </w:r>
          </w:p>
          <w:p w14:paraId="35126DB1" w14:textId="77777777" w:rsidR="0087382A" w:rsidRDefault="0087382A" w:rsidP="000275FC">
            <w:pPr>
              <w:pStyle w:val="Lijstalinea"/>
              <w:numPr>
                <w:ilvl w:val="0"/>
                <w:numId w:val="19"/>
              </w:numPr>
            </w:pPr>
            <w:r>
              <w:t>Datum Opdrachtverlening c.q. ondertekening overeenkomst;</w:t>
            </w:r>
          </w:p>
          <w:p w14:paraId="1F06DDCB" w14:textId="77777777" w:rsidR="0087382A" w:rsidRDefault="0087382A" w:rsidP="000275FC">
            <w:pPr>
              <w:pStyle w:val="Lijstalinea"/>
              <w:numPr>
                <w:ilvl w:val="0"/>
                <w:numId w:val="19"/>
              </w:numPr>
            </w:pPr>
            <w:r>
              <w:t>Datum start uitvoering werkzaamheden;</w:t>
            </w:r>
          </w:p>
          <w:p w14:paraId="65777AF4" w14:textId="77777777" w:rsidR="0087382A" w:rsidRDefault="0087382A" w:rsidP="000275FC">
            <w:pPr>
              <w:pStyle w:val="Lijstalinea"/>
              <w:numPr>
                <w:ilvl w:val="0"/>
                <w:numId w:val="19"/>
              </w:numPr>
            </w:pPr>
            <w:r>
              <w:t>Datum einde opdracht.</w:t>
            </w:r>
          </w:p>
        </w:tc>
        <w:tc>
          <w:tcPr>
            <w:tcW w:w="4388" w:type="dxa"/>
            <w:gridSpan w:val="2"/>
          </w:tcPr>
          <w:p w14:paraId="33B4C40C" w14:textId="77777777" w:rsidR="0087382A" w:rsidRDefault="0087382A" w:rsidP="000275FC"/>
        </w:tc>
      </w:tr>
      <w:tr w:rsidR="0087382A" w14:paraId="010CA463" w14:textId="77777777" w:rsidTr="000275FC">
        <w:tc>
          <w:tcPr>
            <w:tcW w:w="5240" w:type="dxa"/>
            <w:shd w:val="clear" w:color="auto" w:fill="C9E8FB"/>
          </w:tcPr>
          <w:p w14:paraId="66701F67" w14:textId="77777777" w:rsidR="0087382A" w:rsidRDefault="0087382A" w:rsidP="000275FC">
            <w:r>
              <w:t>Omschrijving van de referentieopdracht (maximaal 1 A4)</w:t>
            </w:r>
          </w:p>
        </w:tc>
        <w:tc>
          <w:tcPr>
            <w:tcW w:w="4388" w:type="dxa"/>
            <w:gridSpan w:val="2"/>
          </w:tcPr>
          <w:p w14:paraId="7671A67B" w14:textId="77777777" w:rsidR="0087382A" w:rsidRDefault="0087382A" w:rsidP="000275FC"/>
        </w:tc>
      </w:tr>
      <w:tr w:rsidR="0087382A" w14:paraId="7BDE8B92" w14:textId="77777777" w:rsidTr="000275FC">
        <w:tc>
          <w:tcPr>
            <w:tcW w:w="5240" w:type="dxa"/>
            <w:shd w:val="clear" w:color="auto" w:fill="C9E8FB"/>
          </w:tcPr>
          <w:p w14:paraId="5D0B2C6D" w14:textId="77777777" w:rsidR="0087382A" w:rsidRDefault="0087382A" w:rsidP="000275FC">
            <w:r>
              <w:t>Referentieopdracht 100% zelfstandig uitgevoerd</w:t>
            </w:r>
          </w:p>
        </w:tc>
        <w:tc>
          <w:tcPr>
            <w:tcW w:w="4388" w:type="dxa"/>
            <w:gridSpan w:val="2"/>
          </w:tcPr>
          <w:p w14:paraId="10B42FDD" w14:textId="77777777" w:rsidR="0087382A" w:rsidRDefault="00A47D8D" w:rsidP="000275FC">
            <w:sdt>
              <w:sdtPr>
                <w:id w:val="1548793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8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382A">
              <w:t xml:space="preserve"> Ja</w:t>
            </w:r>
          </w:p>
          <w:p w14:paraId="6B9CDD31" w14:textId="77777777" w:rsidR="0087382A" w:rsidRDefault="00A47D8D" w:rsidP="000275FC">
            <w:sdt>
              <w:sdtPr>
                <w:id w:val="-1977283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8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382A">
              <w:t xml:space="preserve"> Nee (licht toe wie wat heeft uitgevoerd)</w:t>
            </w:r>
          </w:p>
        </w:tc>
      </w:tr>
      <w:tr w:rsidR="0087382A" w14:paraId="2E29D864" w14:textId="77777777" w:rsidTr="000275FC">
        <w:tc>
          <w:tcPr>
            <w:tcW w:w="5240" w:type="dxa"/>
            <w:shd w:val="clear" w:color="auto" w:fill="C9E8FB"/>
          </w:tcPr>
          <w:p w14:paraId="239D5A19" w14:textId="77777777" w:rsidR="0087382A" w:rsidRDefault="0087382A" w:rsidP="000275FC">
            <w:r>
              <w:t>Omzet in euro’s van referentieopdracht</w:t>
            </w:r>
          </w:p>
        </w:tc>
        <w:tc>
          <w:tcPr>
            <w:tcW w:w="4388" w:type="dxa"/>
            <w:gridSpan w:val="2"/>
          </w:tcPr>
          <w:p w14:paraId="669646DF" w14:textId="77777777" w:rsidR="0087382A" w:rsidRDefault="0087382A" w:rsidP="000275FC"/>
        </w:tc>
      </w:tr>
      <w:tr w:rsidR="0087382A" w14:paraId="66BEFF71" w14:textId="77777777" w:rsidTr="000275FC">
        <w:tc>
          <w:tcPr>
            <w:tcW w:w="5240" w:type="dxa"/>
            <w:shd w:val="clear" w:color="auto" w:fill="C9E8FB"/>
          </w:tcPr>
          <w:p w14:paraId="165F4614" w14:textId="77777777" w:rsidR="0087382A" w:rsidRDefault="0087382A" w:rsidP="000275FC">
            <w:r>
              <w:t>Bijzonderheden</w:t>
            </w:r>
          </w:p>
        </w:tc>
        <w:tc>
          <w:tcPr>
            <w:tcW w:w="4388" w:type="dxa"/>
            <w:gridSpan w:val="2"/>
          </w:tcPr>
          <w:p w14:paraId="60102742" w14:textId="77777777" w:rsidR="0087382A" w:rsidRDefault="0087382A" w:rsidP="000275FC"/>
        </w:tc>
      </w:tr>
      <w:tr w:rsidR="0087382A" w14:paraId="539B90F3" w14:textId="77777777" w:rsidTr="000275FC">
        <w:tc>
          <w:tcPr>
            <w:tcW w:w="9628" w:type="dxa"/>
            <w:gridSpan w:val="3"/>
            <w:shd w:val="clear" w:color="auto" w:fill="0076A8"/>
          </w:tcPr>
          <w:p w14:paraId="485A848B" w14:textId="77777777" w:rsidR="0087382A" w:rsidRDefault="0087382A" w:rsidP="000275FC">
            <w:r>
              <w:rPr>
                <w:b/>
                <w:bCs/>
                <w:color w:val="FFFFFF" w:themeColor="background1"/>
              </w:rPr>
              <w:t>Eisen aan</w:t>
            </w:r>
            <w:r w:rsidRPr="00B642A5">
              <w:rPr>
                <w:b/>
                <w:bCs/>
                <w:color w:val="FFFFFF" w:themeColor="background1"/>
              </w:rPr>
              <w:t xml:space="preserve"> referentieopdracht</w:t>
            </w:r>
          </w:p>
        </w:tc>
      </w:tr>
      <w:tr w:rsidR="000111AB" w:rsidRPr="00AE4A67" w14:paraId="04B1434E" w14:textId="77777777" w:rsidTr="000275FC">
        <w:tc>
          <w:tcPr>
            <w:tcW w:w="5240" w:type="dxa"/>
            <w:shd w:val="clear" w:color="auto" w:fill="C9E8FB"/>
          </w:tcPr>
          <w:p w14:paraId="1214ACEC" w14:textId="77777777" w:rsidR="000111AB" w:rsidRPr="00AE4A67" w:rsidRDefault="000111AB" w:rsidP="000111AB">
            <w:pPr>
              <w:rPr>
                <w:b/>
                <w:bCs/>
              </w:rPr>
            </w:pPr>
            <w:r w:rsidRPr="00AE4A67">
              <w:rPr>
                <w:b/>
                <w:bCs/>
              </w:rPr>
              <w:t>Beschrijving eis</w:t>
            </w:r>
          </w:p>
        </w:tc>
        <w:tc>
          <w:tcPr>
            <w:tcW w:w="1276" w:type="dxa"/>
          </w:tcPr>
          <w:p w14:paraId="3E3A89C4" w14:textId="6B895EA6" w:rsidR="000111AB" w:rsidRPr="00AE4A67" w:rsidRDefault="000111AB" w:rsidP="000111AB">
            <w:pPr>
              <w:rPr>
                <w:b/>
                <w:bCs/>
              </w:rPr>
            </w:pPr>
            <w:r>
              <w:rPr>
                <w:b/>
                <w:bCs/>
              </w:rPr>
              <w:t>Voldaan aan eis ja/nee</w:t>
            </w:r>
            <w:r>
              <w:rPr>
                <w:rStyle w:val="Voetnootmarkering"/>
                <w:b/>
                <w:bCs/>
              </w:rPr>
              <w:footnoteReference w:id="6"/>
            </w:r>
          </w:p>
        </w:tc>
        <w:tc>
          <w:tcPr>
            <w:tcW w:w="3112" w:type="dxa"/>
          </w:tcPr>
          <w:p w14:paraId="66C3E83C" w14:textId="5AB73B57" w:rsidR="000111AB" w:rsidRPr="00AE4A67" w:rsidRDefault="000111AB" w:rsidP="000111AB">
            <w:pPr>
              <w:rPr>
                <w:b/>
                <w:bCs/>
              </w:rPr>
            </w:pPr>
            <w:r>
              <w:rPr>
                <w:b/>
                <w:bCs/>
              </w:rPr>
              <w:t>Zo ja, onderbouw de wijze waarop</w:t>
            </w:r>
            <w:r>
              <w:rPr>
                <w:rStyle w:val="Voetnootmarkering"/>
                <w:b/>
                <w:bCs/>
              </w:rPr>
              <w:footnoteReference w:id="7"/>
            </w:r>
          </w:p>
        </w:tc>
      </w:tr>
      <w:tr w:rsidR="00AD4066" w14:paraId="04590605" w14:textId="77777777" w:rsidTr="000275FC">
        <w:tc>
          <w:tcPr>
            <w:tcW w:w="5240" w:type="dxa"/>
            <w:shd w:val="clear" w:color="auto" w:fill="C9E8FB"/>
          </w:tcPr>
          <w:p w14:paraId="6AA77002" w14:textId="296C477F" w:rsidR="00AD4066" w:rsidRPr="0081506D" w:rsidRDefault="00AD4066" w:rsidP="00F74D54">
            <w:r w:rsidRPr="00AD4066">
              <w:t xml:space="preserve">Gegadigde </w:t>
            </w:r>
            <w:r>
              <w:t>heeft</w:t>
            </w:r>
            <w:r w:rsidRPr="00AD4066">
              <w:t xml:space="preserve"> aantoonbare ervaring met het realiseren van een brug inclusief bijkomende werkzaamheden, zoals aansluiting op bestaande infrastructuur (wegen/fietspaden), grondwerk, aanleg brughoofden, verhardingen en verlichting.</w:t>
            </w:r>
          </w:p>
        </w:tc>
        <w:tc>
          <w:tcPr>
            <w:tcW w:w="1276" w:type="dxa"/>
          </w:tcPr>
          <w:p w14:paraId="3480EC4C" w14:textId="77777777" w:rsidR="00AD4066" w:rsidRDefault="00AD4066" w:rsidP="00F74D54"/>
        </w:tc>
        <w:tc>
          <w:tcPr>
            <w:tcW w:w="3112" w:type="dxa"/>
          </w:tcPr>
          <w:p w14:paraId="50F5E4D8" w14:textId="77777777" w:rsidR="00AD4066" w:rsidRDefault="00AD4066" w:rsidP="00F74D54"/>
        </w:tc>
      </w:tr>
      <w:tr w:rsidR="00F74D54" w14:paraId="199A2B6B" w14:textId="77777777" w:rsidTr="000275FC">
        <w:tc>
          <w:tcPr>
            <w:tcW w:w="5240" w:type="dxa"/>
            <w:shd w:val="clear" w:color="auto" w:fill="C9E8FB"/>
          </w:tcPr>
          <w:p w14:paraId="1F6FC454" w14:textId="0FE3B933" w:rsidR="00F74D54" w:rsidRDefault="00F74D54" w:rsidP="00F74D54">
            <w:r w:rsidRPr="0081506D">
              <w:t>Gegadigde was hoofdaannemer en verantwoordelijk voor de organisatie, coördinatie en realisatie van alle werkzaamheden.</w:t>
            </w:r>
          </w:p>
        </w:tc>
        <w:tc>
          <w:tcPr>
            <w:tcW w:w="1276" w:type="dxa"/>
          </w:tcPr>
          <w:p w14:paraId="1DCB9ED0" w14:textId="77777777" w:rsidR="00F74D54" w:rsidRDefault="00F74D54" w:rsidP="00F74D54"/>
        </w:tc>
        <w:tc>
          <w:tcPr>
            <w:tcW w:w="3112" w:type="dxa"/>
          </w:tcPr>
          <w:p w14:paraId="2798524D" w14:textId="77777777" w:rsidR="00F74D54" w:rsidRDefault="00F74D54" w:rsidP="00F74D54"/>
        </w:tc>
      </w:tr>
      <w:tr w:rsidR="00F74D54" w14:paraId="5D8779B3" w14:textId="77777777" w:rsidTr="000275FC">
        <w:tc>
          <w:tcPr>
            <w:tcW w:w="5240" w:type="dxa"/>
            <w:shd w:val="clear" w:color="auto" w:fill="C9E8FB"/>
          </w:tcPr>
          <w:p w14:paraId="4A805A5F" w14:textId="1746CC83" w:rsidR="00F74D54" w:rsidRDefault="00F74D54" w:rsidP="00F74D54">
            <w:r w:rsidRPr="0081506D">
              <w:lastRenderedPageBreak/>
              <w:t>Gegadigde was verantwoordelijk voor omgevingsmanagement, waaronder communicatie en afstemming met stakeholders en vergunningverleners.</w:t>
            </w:r>
          </w:p>
        </w:tc>
        <w:tc>
          <w:tcPr>
            <w:tcW w:w="1276" w:type="dxa"/>
          </w:tcPr>
          <w:p w14:paraId="3917D8B0" w14:textId="77777777" w:rsidR="00F74D54" w:rsidRDefault="00F74D54" w:rsidP="00F74D54"/>
        </w:tc>
        <w:tc>
          <w:tcPr>
            <w:tcW w:w="3112" w:type="dxa"/>
          </w:tcPr>
          <w:p w14:paraId="62E09A2C" w14:textId="77777777" w:rsidR="00F74D54" w:rsidRDefault="00F74D54" w:rsidP="00F74D54"/>
        </w:tc>
      </w:tr>
      <w:tr w:rsidR="00F74D54" w14:paraId="305C5AB5" w14:textId="77777777" w:rsidTr="000275FC">
        <w:tc>
          <w:tcPr>
            <w:tcW w:w="5240" w:type="dxa"/>
            <w:shd w:val="clear" w:color="auto" w:fill="C9E8FB"/>
          </w:tcPr>
          <w:p w14:paraId="3154C190" w14:textId="02EEBBB8" w:rsidR="00F74D54" w:rsidRDefault="00F74D54" w:rsidP="00F74D54">
            <w:r w:rsidRPr="0081506D">
              <w:t>De totale aannemingssom of het gefactureerde bedrag bedraagt minimaal € 3,0 mln. exclusief BTW.</w:t>
            </w:r>
          </w:p>
        </w:tc>
        <w:tc>
          <w:tcPr>
            <w:tcW w:w="1276" w:type="dxa"/>
          </w:tcPr>
          <w:p w14:paraId="1B927C9E" w14:textId="77777777" w:rsidR="00F74D54" w:rsidRDefault="00F74D54" w:rsidP="00F74D54"/>
        </w:tc>
        <w:tc>
          <w:tcPr>
            <w:tcW w:w="3112" w:type="dxa"/>
          </w:tcPr>
          <w:p w14:paraId="5DC381ED" w14:textId="77777777" w:rsidR="00F74D54" w:rsidRDefault="00F74D54" w:rsidP="00F74D54"/>
        </w:tc>
      </w:tr>
      <w:tr w:rsidR="00F74D54" w14:paraId="07BBB118" w14:textId="77777777" w:rsidTr="000275FC">
        <w:tc>
          <w:tcPr>
            <w:tcW w:w="5240" w:type="dxa"/>
            <w:shd w:val="clear" w:color="auto" w:fill="C9E8FB"/>
          </w:tcPr>
          <w:p w14:paraId="6210A406" w14:textId="080860A9" w:rsidR="00F74D54" w:rsidRDefault="00F74D54" w:rsidP="00F74D54">
            <w:r w:rsidRPr="0081506D">
              <w:t>Het referentieproject is gerealiseerd binnen vijf jaar voorafgaand aan de sluitingsdatum voor het verzoek tot deelneming.</w:t>
            </w:r>
          </w:p>
        </w:tc>
        <w:tc>
          <w:tcPr>
            <w:tcW w:w="1276" w:type="dxa"/>
          </w:tcPr>
          <w:p w14:paraId="337164F4" w14:textId="77777777" w:rsidR="00F74D54" w:rsidRDefault="00F74D54" w:rsidP="00F74D54"/>
        </w:tc>
        <w:tc>
          <w:tcPr>
            <w:tcW w:w="3112" w:type="dxa"/>
          </w:tcPr>
          <w:p w14:paraId="203AB843" w14:textId="77777777" w:rsidR="00F74D54" w:rsidRDefault="00F74D54" w:rsidP="00F74D54"/>
        </w:tc>
      </w:tr>
      <w:tr w:rsidR="00F74D54" w14:paraId="1112EFA5" w14:textId="77777777" w:rsidTr="000275FC">
        <w:tc>
          <w:tcPr>
            <w:tcW w:w="5240" w:type="dxa"/>
            <w:shd w:val="clear" w:color="auto" w:fill="C9E8FB"/>
          </w:tcPr>
          <w:p w14:paraId="46859586" w14:textId="3D2A2A18" w:rsidR="00F74D54" w:rsidRDefault="00F74D54" w:rsidP="00F74D54">
            <w:r w:rsidRPr="0081506D">
              <w:t>Het referentieproject is volledig afgerond en opgeleverd vóór aanmelding.</w:t>
            </w:r>
          </w:p>
        </w:tc>
        <w:tc>
          <w:tcPr>
            <w:tcW w:w="1276" w:type="dxa"/>
          </w:tcPr>
          <w:p w14:paraId="0DC60B2D" w14:textId="77777777" w:rsidR="00F74D54" w:rsidRDefault="00F74D54" w:rsidP="00F74D54"/>
        </w:tc>
        <w:tc>
          <w:tcPr>
            <w:tcW w:w="3112" w:type="dxa"/>
          </w:tcPr>
          <w:p w14:paraId="01A77A7E" w14:textId="77777777" w:rsidR="00F74D54" w:rsidRDefault="00F74D54" w:rsidP="00F74D54"/>
        </w:tc>
      </w:tr>
    </w:tbl>
    <w:p w14:paraId="3AECEC0C" w14:textId="77777777" w:rsidR="00B642A5" w:rsidRPr="00B642A5" w:rsidRDefault="00B642A5" w:rsidP="003D6E21">
      <w:pPr>
        <w:spacing w:line="240" w:lineRule="auto"/>
      </w:pPr>
    </w:p>
    <w:sectPr w:rsidR="00B642A5" w:rsidRPr="00B642A5" w:rsidSect="00461A8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871" w:right="1134" w:bottom="1418" w:left="1134" w:header="0" w:footer="397" w:gutter="0"/>
      <w:pgNumType w:start="1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oen Rekers" w:date="2025-06-02T12:12:00Z" w:initials="KR">
    <w:p w14:paraId="4675582D" w14:textId="77777777" w:rsidR="00A03C1A" w:rsidRDefault="00A03C1A" w:rsidP="00A03C1A">
      <w:pPr>
        <w:pStyle w:val="Tekstopmerking"/>
      </w:pPr>
      <w:r>
        <w:rPr>
          <w:rStyle w:val="Verwijzingopmerking"/>
        </w:rPr>
        <w:annotationRef/>
      </w:r>
      <w:r>
        <w:t>Check invoegen teksten leidraad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675582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4C42A18" w16cex:dateUtc="2025-06-02T10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75582D" w16cid:durableId="04C42A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A649C" w14:textId="77777777" w:rsidR="00DD46C1" w:rsidRDefault="00DD46C1">
      <w:r>
        <w:separator/>
      </w:r>
    </w:p>
  </w:endnote>
  <w:endnote w:type="continuationSeparator" w:id="0">
    <w:p w14:paraId="435750E0" w14:textId="77777777" w:rsidR="00DD46C1" w:rsidRDefault="00DD46C1">
      <w:r>
        <w:continuationSeparator/>
      </w:r>
    </w:p>
  </w:endnote>
  <w:endnote w:type="continuationNotice" w:id="1">
    <w:p w14:paraId="6551F490" w14:textId="77777777" w:rsidR="00DD46C1" w:rsidRDefault="00DD46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verpass">
    <w:panose1 w:val="00000000000000000000"/>
    <w:charset w:val="00"/>
    <w:family w:val="auto"/>
    <w:pitch w:val="variable"/>
    <w:sig w:usb0="20000207" w:usb1="0000002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8243984"/>
      <w:docPartObj>
        <w:docPartGallery w:val="Page Numbers (Bottom of Page)"/>
        <w:docPartUnique/>
      </w:docPartObj>
    </w:sdtPr>
    <w:sdtEndPr/>
    <w:sdtContent>
      <w:p w14:paraId="3653AEF4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6B9F48" w14:textId="77777777" w:rsidR="00713A38" w:rsidRDefault="00713A3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78437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2EBE32" w14:textId="78A8E5B2" w:rsidR="005C1431" w:rsidRPr="007D4137" w:rsidRDefault="000271DB" w:rsidP="00461A86">
            <w:pPr>
              <w:pStyle w:val="Voettekst"/>
              <w:pBdr>
                <w:bottom w:val="single" w:sz="6" w:space="1" w:color="auto"/>
              </w:pBdr>
              <w:jc w:val="right"/>
            </w:pPr>
            <w:r>
              <w:tab/>
            </w:r>
            <w:r>
              <w:tab/>
            </w:r>
            <w:r w:rsidR="007D4137">
              <w:t xml:space="preserve">Pagina </w:t>
            </w:r>
            <w:r w:rsidR="007D4137">
              <w:rPr>
                <w:b/>
                <w:bCs/>
                <w:sz w:val="24"/>
                <w:szCs w:val="24"/>
              </w:rPr>
              <w:fldChar w:fldCharType="begin"/>
            </w:r>
            <w:r w:rsidR="007D4137">
              <w:rPr>
                <w:b/>
                <w:bCs/>
              </w:rPr>
              <w:instrText>PAGE</w:instrText>
            </w:r>
            <w:r w:rsidR="007D4137">
              <w:rPr>
                <w:b/>
                <w:bCs/>
                <w:sz w:val="24"/>
                <w:szCs w:val="24"/>
              </w:rPr>
              <w:fldChar w:fldCharType="separate"/>
            </w:r>
            <w:r w:rsidR="007D4137">
              <w:rPr>
                <w:b/>
                <w:bCs/>
                <w:sz w:val="24"/>
                <w:szCs w:val="24"/>
              </w:rPr>
              <w:t>1</w:t>
            </w:r>
            <w:r w:rsidR="007D4137">
              <w:rPr>
                <w:b/>
                <w:bCs/>
                <w:sz w:val="24"/>
                <w:szCs w:val="24"/>
              </w:rPr>
              <w:fldChar w:fldCharType="end"/>
            </w:r>
            <w:r w:rsidR="007D4137">
              <w:t xml:space="preserve"> van </w:t>
            </w:r>
            <w:r w:rsidR="007D4137">
              <w:rPr>
                <w:b/>
                <w:bCs/>
                <w:sz w:val="24"/>
                <w:szCs w:val="24"/>
              </w:rPr>
              <w:fldChar w:fldCharType="begin"/>
            </w:r>
            <w:r w:rsidR="007D4137">
              <w:rPr>
                <w:b/>
                <w:bCs/>
              </w:rPr>
              <w:instrText>NUMPAGES</w:instrText>
            </w:r>
            <w:r w:rsidR="007D4137">
              <w:rPr>
                <w:b/>
                <w:bCs/>
                <w:sz w:val="24"/>
                <w:szCs w:val="24"/>
              </w:rPr>
              <w:fldChar w:fldCharType="separate"/>
            </w:r>
            <w:r w:rsidR="007D4137">
              <w:rPr>
                <w:b/>
                <w:bCs/>
                <w:sz w:val="24"/>
                <w:szCs w:val="24"/>
              </w:rPr>
              <w:t>2</w:t>
            </w:r>
            <w:r w:rsidR="007D413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3021502"/>
      <w:docPartObj>
        <w:docPartGallery w:val="Page Numbers (Bottom of Page)"/>
        <w:docPartUnique/>
      </w:docPartObj>
    </w:sdtPr>
    <w:sdtEndPr/>
    <w:sdtContent>
      <w:p w14:paraId="67C0F120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EF4E2F" w14:textId="77777777" w:rsidR="002E48FD" w:rsidRDefault="002E48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A3607" w14:textId="77777777" w:rsidR="00DD46C1" w:rsidRDefault="00DD46C1">
      <w:r>
        <w:separator/>
      </w:r>
    </w:p>
  </w:footnote>
  <w:footnote w:type="continuationSeparator" w:id="0">
    <w:p w14:paraId="11EAE31D" w14:textId="77777777" w:rsidR="00DD46C1" w:rsidRDefault="00DD46C1">
      <w:r>
        <w:continuationSeparator/>
      </w:r>
    </w:p>
  </w:footnote>
  <w:footnote w:type="continuationNotice" w:id="1">
    <w:p w14:paraId="52CFDBD1" w14:textId="77777777" w:rsidR="00DD46C1" w:rsidRDefault="00DD46C1">
      <w:pPr>
        <w:spacing w:line="240" w:lineRule="auto"/>
      </w:pPr>
    </w:p>
  </w:footnote>
  <w:footnote w:id="2">
    <w:p w14:paraId="7980247A" w14:textId="6FA95BF2" w:rsidR="008C0477" w:rsidRDefault="008C0477">
      <w:pPr>
        <w:pStyle w:val="Voetnoottekst"/>
      </w:pPr>
      <w:r>
        <w:rPr>
          <w:rStyle w:val="Voetnootmarkering"/>
        </w:rPr>
        <w:footnoteRef/>
      </w:r>
      <w:r>
        <w:t xml:space="preserve"> Geef aan</w:t>
      </w:r>
      <w:r w:rsidR="005737D0">
        <w:t xml:space="preserve"> of wordt voldaan </w:t>
      </w:r>
      <w:r w:rsidR="000111AB">
        <w:t xml:space="preserve">aan </w:t>
      </w:r>
      <w:r w:rsidR="005737D0">
        <w:t xml:space="preserve">de eis met Ja of Nee. </w:t>
      </w:r>
      <w:r w:rsidR="000111AB" w:rsidRPr="000111AB">
        <w:t>Een verzoek tot deelneming die niet (onvoorwaardelijk) voldoet wordt uitgesloten.</w:t>
      </w:r>
    </w:p>
  </w:footnote>
  <w:footnote w:id="3">
    <w:p w14:paraId="06B27801" w14:textId="665CBE8B" w:rsidR="000111AB" w:rsidRDefault="000111AB">
      <w:pPr>
        <w:pStyle w:val="Voetnoottekst"/>
      </w:pPr>
      <w:r>
        <w:rPr>
          <w:rStyle w:val="Voetnootmarkering"/>
        </w:rPr>
        <w:footnoteRef/>
      </w:r>
      <w:r>
        <w:t xml:space="preserve"> Onderbouw hoe aan de eis wordt voldaan, uit de onderbouwing dient te blijken dat wordt voldaan aan de gestelde eis. </w:t>
      </w:r>
      <w:r w:rsidRPr="000111AB">
        <w:t>Een verzoek tot deelneming die niet (onvoorwaardelijk) voldoet wordt uitgesloten.</w:t>
      </w:r>
    </w:p>
  </w:footnote>
  <w:footnote w:id="4">
    <w:p w14:paraId="26871413" w14:textId="77777777" w:rsidR="000111AB" w:rsidRDefault="000111AB">
      <w:pPr>
        <w:pStyle w:val="Voetnoottekst"/>
      </w:pPr>
      <w:r>
        <w:rPr>
          <w:rStyle w:val="Voetnootmarkering"/>
        </w:rPr>
        <w:footnoteRef/>
      </w:r>
      <w:r>
        <w:t xml:space="preserve"> Geef aan of wordt voldaan aan de eis met Ja of Nee. </w:t>
      </w:r>
      <w:r w:rsidRPr="000111AB">
        <w:t>Een verzoek tot deelneming die niet (onvoorwaardelijk) voldoet wordt uitgesloten.</w:t>
      </w:r>
    </w:p>
  </w:footnote>
  <w:footnote w:id="5">
    <w:p w14:paraId="12155D36" w14:textId="77777777" w:rsidR="000111AB" w:rsidRDefault="000111AB">
      <w:pPr>
        <w:pStyle w:val="Voetnoottekst"/>
      </w:pPr>
      <w:r>
        <w:rPr>
          <w:rStyle w:val="Voetnootmarkering"/>
        </w:rPr>
        <w:footnoteRef/>
      </w:r>
      <w:r>
        <w:t xml:space="preserve"> Onderbouw hoe aan de eis wordt voldaan, uit de onderbouwing dient te blijken dat wordt voldaan aan de gestelde eis. </w:t>
      </w:r>
      <w:r w:rsidRPr="000111AB">
        <w:t>Een verzoek tot deelneming die niet (onvoorwaardelijk) voldoet wordt uitgesloten.</w:t>
      </w:r>
    </w:p>
  </w:footnote>
  <w:footnote w:id="6">
    <w:p w14:paraId="1000E984" w14:textId="77777777" w:rsidR="000111AB" w:rsidRDefault="000111AB">
      <w:pPr>
        <w:pStyle w:val="Voetnoottekst"/>
      </w:pPr>
      <w:r>
        <w:rPr>
          <w:rStyle w:val="Voetnootmarkering"/>
        </w:rPr>
        <w:footnoteRef/>
      </w:r>
      <w:r>
        <w:t xml:space="preserve"> Geef aan of wordt voldaan aan de eis met Ja of Nee. </w:t>
      </w:r>
      <w:r w:rsidRPr="000111AB">
        <w:t>Een verzoek tot deelneming die niet (onvoorwaardelijk) voldoet wordt uitgesloten.</w:t>
      </w:r>
    </w:p>
  </w:footnote>
  <w:footnote w:id="7">
    <w:p w14:paraId="426C60D5" w14:textId="77777777" w:rsidR="000111AB" w:rsidRDefault="000111AB">
      <w:pPr>
        <w:pStyle w:val="Voetnoottekst"/>
      </w:pPr>
      <w:r>
        <w:rPr>
          <w:rStyle w:val="Voetnootmarkering"/>
        </w:rPr>
        <w:footnoteRef/>
      </w:r>
      <w:r>
        <w:t xml:space="preserve"> Onderbouw hoe aan de eis wordt voldaan, uit de onderbouwing dient te blijken dat wordt voldaan aan de gestelde eis. </w:t>
      </w:r>
      <w:r w:rsidRPr="000111AB">
        <w:t>Een verzoek tot deelneming die niet (onvoorwaardelijk) voldoet wordt uitgesloten.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713A38" w14:paraId="39AE89AB" w14:textId="77777777" w:rsidTr="0023628B">
      <w:trPr>
        <w:cantSplit/>
        <w:trHeight w:val="397"/>
      </w:trPr>
      <w:tc>
        <w:tcPr>
          <w:tcW w:w="1418" w:type="dxa"/>
          <w:shd w:val="clear" w:color="auto" w:fill="auto"/>
        </w:tcPr>
        <w:p w14:paraId="1594C6C4" w14:textId="77777777" w:rsidR="00713A38" w:rsidRDefault="00713A38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0799FDE9" w14:textId="77777777" w:rsidR="00713A38" w:rsidRDefault="00713A38" w:rsidP="0023628B">
          <w:pPr>
            <w:pStyle w:val="Koptekst"/>
          </w:pPr>
        </w:p>
      </w:tc>
    </w:tr>
    <w:tr w:rsidR="00713A38" w14:paraId="12D5BE2D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7E43D89" w14:textId="77777777" w:rsidR="00713A38" w:rsidRDefault="00713A38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0A199780" w14:textId="77777777" w:rsidR="00713A38" w:rsidRDefault="00713A38" w:rsidP="0023628B">
          <w:pPr>
            <w:pStyle w:val="Koptekst"/>
          </w:pPr>
        </w:p>
      </w:tc>
    </w:tr>
  </w:tbl>
  <w:p w14:paraId="2CED926D" w14:textId="77777777" w:rsidR="00713A38" w:rsidRDefault="00713A3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C202" w14:textId="116D1864" w:rsidR="0005540B" w:rsidRDefault="0005540B" w:rsidP="0005540B">
    <w:pPr>
      <w:pStyle w:val="Koptekst"/>
    </w:pPr>
  </w:p>
  <w:p w14:paraId="0764AFA1" w14:textId="77777777" w:rsidR="0005540B" w:rsidRDefault="0005540B" w:rsidP="0005540B">
    <w:pPr>
      <w:pStyle w:val="Koptekst"/>
    </w:pPr>
  </w:p>
  <w:p w14:paraId="3CB2725B" w14:textId="77777777" w:rsidR="0005540B" w:rsidRDefault="0005540B" w:rsidP="0005540B">
    <w:pPr>
      <w:pStyle w:val="Koptekst"/>
    </w:pPr>
  </w:p>
  <w:p w14:paraId="24D9CFBF" w14:textId="139C597C" w:rsidR="0005540B" w:rsidRDefault="0005540B" w:rsidP="0005540B">
    <w:pPr>
      <w:pStyle w:val="Koptekst"/>
    </w:pPr>
    <w:r>
      <w:rPr>
        <w:color w:val="BFBFBF" w:themeColor="background1" w:themeShade="BF"/>
        <w:sz w:val="16"/>
        <w:szCs w:val="16"/>
      </w:rPr>
      <w:tab/>
    </w:r>
    <w:r>
      <w:rPr>
        <w:color w:val="BFBFBF" w:themeColor="background1" w:themeShade="BF"/>
        <w:sz w:val="16"/>
        <w:szCs w:val="16"/>
      </w:rPr>
      <w:tab/>
    </w:r>
  </w:p>
  <w:p w14:paraId="5ED03FBA" w14:textId="77777777" w:rsidR="00713A38" w:rsidRPr="0005540B" w:rsidRDefault="00713A38" w:rsidP="0005540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10763"/>
    </w:tblGrid>
    <w:tr w:rsidR="00713A38" w14:paraId="6654A1C9" w14:textId="77777777" w:rsidTr="002D1748">
      <w:trPr>
        <w:trHeight w:hRule="exact" w:val="340"/>
      </w:trPr>
      <w:tc>
        <w:tcPr>
          <w:tcW w:w="1144" w:type="dxa"/>
          <w:shd w:val="clear" w:color="auto" w:fill="auto"/>
        </w:tcPr>
        <w:p w14:paraId="63965A36" w14:textId="77777777" w:rsidR="00713A38" w:rsidRDefault="00713A38" w:rsidP="002D1748">
          <w:pPr>
            <w:pStyle w:val="Kenmerk"/>
          </w:pPr>
        </w:p>
      </w:tc>
      <w:tc>
        <w:tcPr>
          <w:tcW w:w="10763" w:type="dxa"/>
          <w:shd w:val="clear" w:color="auto" w:fill="auto"/>
        </w:tcPr>
        <w:p w14:paraId="1A0FAC60" w14:textId="3F1EF96B" w:rsidR="00713A38" w:rsidRDefault="00713A38" w:rsidP="002D1748">
          <w:pPr>
            <w:pStyle w:val="Kenmerk"/>
          </w:pPr>
        </w:p>
      </w:tc>
    </w:tr>
  </w:tbl>
  <w:p w14:paraId="57CF7DBA" w14:textId="53FA2654" w:rsidR="00713A38" w:rsidRDefault="004E7A23" w:rsidP="004E7A23">
    <w:pPr>
      <w:pStyle w:val="Koptekst"/>
      <w:jc w:val="right"/>
    </w:pPr>
    <w:r w:rsidRPr="00023191">
      <w:rPr>
        <w:color w:val="BFBFBF" w:themeColor="background1" w:themeShade="BF"/>
        <w:sz w:val="16"/>
        <w:szCs w:val="16"/>
      </w:rPr>
      <w:t>Ons Model</w:t>
    </w:r>
    <w:r>
      <w:rPr>
        <w:color w:val="BFBFBF" w:themeColor="background1" w:themeShade="BF"/>
        <w:sz w:val="16"/>
        <w:szCs w:val="16"/>
      </w:rPr>
      <w:t xml:space="preserve"> V2.0</w:t>
    </w:r>
    <w:r w:rsidRPr="00023191">
      <w:rPr>
        <w:color w:val="BFBFBF" w:themeColor="background1" w:themeShade="BF"/>
        <w:sz w:val="16"/>
        <w:szCs w:val="16"/>
      </w:rPr>
      <w:t xml:space="preserve"> </w:t>
    </w:r>
    <w:r w:rsidR="00200155">
      <w:rPr>
        <w:color w:val="BFBFBF" w:themeColor="background1" w:themeShade="BF"/>
        <w:sz w:val="16"/>
        <w:szCs w:val="16"/>
      </w:rPr>
      <w:t>2024-12</w:t>
    </w:r>
    <w:r>
      <w:rPr>
        <w:noProof/>
      </w:rPr>
      <w:drawing>
        <wp:anchor distT="0" distB="0" distL="114300" distR="114300" simplePos="0" relativeHeight="251658240" behindDoc="1" locked="0" layoutInCell="1" allowOverlap="1" wp14:anchorId="53039F30" wp14:editId="302FAB8C">
          <wp:simplePos x="0" y="0"/>
          <wp:positionH relativeFrom="margin">
            <wp:align>left</wp:align>
          </wp:positionH>
          <wp:positionV relativeFrom="paragraph">
            <wp:posOffset>180340</wp:posOffset>
          </wp:positionV>
          <wp:extent cx="1141095" cy="990600"/>
          <wp:effectExtent l="0" t="0" r="1905" b="0"/>
          <wp:wrapTight wrapText="bothSides">
            <wp:wrapPolygon edited="0">
              <wp:start x="3967" y="0"/>
              <wp:lineTo x="0" y="2908"/>
              <wp:lineTo x="0" y="17031"/>
              <wp:lineTo x="2164" y="19938"/>
              <wp:lineTo x="3967" y="21185"/>
              <wp:lineTo x="10097" y="21185"/>
              <wp:lineTo x="10457" y="21185"/>
              <wp:lineTo x="12260" y="19938"/>
              <wp:lineTo x="21275" y="17031"/>
              <wp:lineTo x="21275" y="3738"/>
              <wp:lineTo x="10097" y="0"/>
              <wp:lineTo x="3967" y="0"/>
            </wp:wrapPolygon>
          </wp:wrapTight>
          <wp:docPr id="549818916" name="Afbeelding 549818916" descr="Afbeelding met Lettertype, Graphics, logo, grafische vormgev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Afbeelding 12" descr="Afbeelding met Lettertype, Graphics, logo, grafische vormgeving&#10;&#10;Automatisch gegenereerde beschrijvin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C953E93"/>
    <w:multiLevelType w:val="hybridMultilevel"/>
    <w:tmpl w:val="BB8A57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C0C69"/>
    <w:multiLevelType w:val="hybridMultilevel"/>
    <w:tmpl w:val="E57680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6" w15:restartNumberingAfterBreak="0">
    <w:nsid w:val="3C030EDB"/>
    <w:multiLevelType w:val="hybridMultilevel"/>
    <w:tmpl w:val="9112F184"/>
    <w:lvl w:ilvl="0" w:tplc="8C0AFE64">
      <w:start w:val="1"/>
      <w:numFmt w:val="decimal"/>
      <w:pStyle w:val="lijstopsommingnummering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8" w15:restartNumberingAfterBreak="0">
    <w:nsid w:val="420924F9"/>
    <w:multiLevelType w:val="hybridMultilevel"/>
    <w:tmpl w:val="582026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93DC9"/>
    <w:multiLevelType w:val="hybridMultilevel"/>
    <w:tmpl w:val="0A0CD6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2C245B"/>
    <w:multiLevelType w:val="hybridMultilevel"/>
    <w:tmpl w:val="22C40B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6315A"/>
    <w:multiLevelType w:val="hybridMultilevel"/>
    <w:tmpl w:val="DEB67A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E0251C"/>
    <w:multiLevelType w:val="hybridMultilevel"/>
    <w:tmpl w:val="9E18A1E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76043">
    <w:abstractNumId w:val="2"/>
  </w:num>
  <w:num w:numId="2" w16cid:durableId="1274357914">
    <w:abstractNumId w:val="1"/>
  </w:num>
  <w:num w:numId="3" w16cid:durableId="1252928323">
    <w:abstractNumId w:val="0"/>
  </w:num>
  <w:num w:numId="4" w16cid:durableId="475102139">
    <w:abstractNumId w:val="5"/>
  </w:num>
  <w:num w:numId="5" w16cid:durableId="242645616">
    <w:abstractNumId w:val="7"/>
  </w:num>
  <w:num w:numId="6" w16cid:durableId="1609652800">
    <w:abstractNumId w:val="7"/>
  </w:num>
  <w:num w:numId="7" w16cid:durableId="252252399">
    <w:abstractNumId w:val="7"/>
  </w:num>
  <w:num w:numId="8" w16cid:durableId="373896703">
    <w:abstractNumId w:val="7"/>
  </w:num>
  <w:num w:numId="9" w16cid:durableId="1121269540">
    <w:abstractNumId w:val="6"/>
  </w:num>
  <w:num w:numId="10" w16cid:durableId="1402824695">
    <w:abstractNumId w:val="6"/>
  </w:num>
  <w:num w:numId="11" w16cid:durableId="1010646487">
    <w:abstractNumId w:val="7"/>
  </w:num>
  <w:num w:numId="12" w16cid:durableId="2073774762">
    <w:abstractNumId w:val="7"/>
  </w:num>
  <w:num w:numId="13" w16cid:durableId="1982154370">
    <w:abstractNumId w:val="7"/>
  </w:num>
  <w:num w:numId="14" w16cid:durableId="858352435">
    <w:abstractNumId w:val="9"/>
  </w:num>
  <w:num w:numId="15" w16cid:durableId="2028094012">
    <w:abstractNumId w:val="12"/>
  </w:num>
  <w:num w:numId="16" w16cid:durableId="1566643480">
    <w:abstractNumId w:val="11"/>
  </w:num>
  <w:num w:numId="17" w16cid:durableId="316298915">
    <w:abstractNumId w:val="4"/>
  </w:num>
  <w:num w:numId="18" w16cid:durableId="1270551651">
    <w:abstractNumId w:val="8"/>
  </w:num>
  <w:num w:numId="19" w16cid:durableId="1691487529">
    <w:abstractNumId w:val="3"/>
  </w:num>
  <w:num w:numId="20" w16cid:durableId="2073579715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en Rekers">
    <w15:presenceInfo w15:providerId="AD" w15:userId="S::k.rekers@ssc-ons.nl::9f4d8ceb-5dab-42d2-9e80-2d98ef08e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19"/>
    <w:rsid w:val="00003003"/>
    <w:rsid w:val="000111AB"/>
    <w:rsid w:val="000138D2"/>
    <w:rsid w:val="00021730"/>
    <w:rsid w:val="00026BF3"/>
    <w:rsid w:val="000271DB"/>
    <w:rsid w:val="00045278"/>
    <w:rsid w:val="00046542"/>
    <w:rsid w:val="0005540B"/>
    <w:rsid w:val="00056242"/>
    <w:rsid w:val="00062E5C"/>
    <w:rsid w:val="000652D2"/>
    <w:rsid w:val="000700FE"/>
    <w:rsid w:val="00071E77"/>
    <w:rsid w:val="00081E8B"/>
    <w:rsid w:val="00087F8F"/>
    <w:rsid w:val="000A1B93"/>
    <w:rsid w:val="000B0647"/>
    <w:rsid w:val="000B53BB"/>
    <w:rsid w:val="000C08EF"/>
    <w:rsid w:val="000C7BE4"/>
    <w:rsid w:val="000D2944"/>
    <w:rsid w:val="000D7F29"/>
    <w:rsid w:val="000E3F54"/>
    <w:rsid w:val="000E6986"/>
    <w:rsid w:val="000F2D4E"/>
    <w:rsid w:val="000F5E05"/>
    <w:rsid w:val="000F5F8B"/>
    <w:rsid w:val="000F728F"/>
    <w:rsid w:val="00101DFF"/>
    <w:rsid w:val="001100AB"/>
    <w:rsid w:val="00130C9A"/>
    <w:rsid w:val="00130F50"/>
    <w:rsid w:val="00146ED6"/>
    <w:rsid w:val="00153860"/>
    <w:rsid w:val="00155D2D"/>
    <w:rsid w:val="001737AD"/>
    <w:rsid w:val="001A1C14"/>
    <w:rsid w:val="001B1F7E"/>
    <w:rsid w:val="001B65DE"/>
    <w:rsid w:val="001C03BE"/>
    <w:rsid w:val="001C5E61"/>
    <w:rsid w:val="001D450F"/>
    <w:rsid w:val="001E2B72"/>
    <w:rsid w:val="001E2D3E"/>
    <w:rsid w:val="00200155"/>
    <w:rsid w:val="00222D71"/>
    <w:rsid w:val="002304A9"/>
    <w:rsid w:val="0023628B"/>
    <w:rsid w:val="00245C63"/>
    <w:rsid w:val="002644B1"/>
    <w:rsid w:val="00270385"/>
    <w:rsid w:val="00281332"/>
    <w:rsid w:val="002936E3"/>
    <w:rsid w:val="00294087"/>
    <w:rsid w:val="002960F9"/>
    <w:rsid w:val="002A16DF"/>
    <w:rsid w:val="002A34A4"/>
    <w:rsid w:val="002D1748"/>
    <w:rsid w:val="002E0806"/>
    <w:rsid w:val="002E1D90"/>
    <w:rsid w:val="002E48FD"/>
    <w:rsid w:val="002E5E14"/>
    <w:rsid w:val="002F4685"/>
    <w:rsid w:val="0030071D"/>
    <w:rsid w:val="003018AB"/>
    <w:rsid w:val="00304BE3"/>
    <w:rsid w:val="00317079"/>
    <w:rsid w:val="00324DC8"/>
    <w:rsid w:val="003369A3"/>
    <w:rsid w:val="00352E6E"/>
    <w:rsid w:val="00370A69"/>
    <w:rsid w:val="00373C81"/>
    <w:rsid w:val="003A4A36"/>
    <w:rsid w:val="003D5597"/>
    <w:rsid w:val="003D6E21"/>
    <w:rsid w:val="003E0A90"/>
    <w:rsid w:val="00413744"/>
    <w:rsid w:val="00415909"/>
    <w:rsid w:val="0042259D"/>
    <w:rsid w:val="004317A3"/>
    <w:rsid w:val="004423CD"/>
    <w:rsid w:val="00444721"/>
    <w:rsid w:val="00456BD0"/>
    <w:rsid w:val="00461A86"/>
    <w:rsid w:val="00464D2A"/>
    <w:rsid w:val="00471103"/>
    <w:rsid w:val="0049169D"/>
    <w:rsid w:val="00494E98"/>
    <w:rsid w:val="004A2836"/>
    <w:rsid w:val="004D4F88"/>
    <w:rsid w:val="004E0145"/>
    <w:rsid w:val="004E2F3F"/>
    <w:rsid w:val="004E50B3"/>
    <w:rsid w:val="004E7A23"/>
    <w:rsid w:val="004F2305"/>
    <w:rsid w:val="00534F90"/>
    <w:rsid w:val="00543508"/>
    <w:rsid w:val="005437E2"/>
    <w:rsid w:val="00543F30"/>
    <w:rsid w:val="00547595"/>
    <w:rsid w:val="005576FD"/>
    <w:rsid w:val="005737D0"/>
    <w:rsid w:val="00573DEF"/>
    <w:rsid w:val="005769AD"/>
    <w:rsid w:val="0058148E"/>
    <w:rsid w:val="00595803"/>
    <w:rsid w:val="00597891"/>
    <w:rsid w:val="005B1943"/>
    <w:rsid w:val="005B6D4C"/>
    <w:rsid w:val="005B79D5"/>
    <w:rsid w:val="005C1431"/>
    <w:rsid w:val="005D04E3"/>
    <w:rsid w:val="005D4605"/>
    <w:rsid w:val="006019E7"/>
    <w:rsid w:val="006029F6"/>
    <w:rsid w:val="00604419"/>
    <w:rsid w:val="006103EA"/>
    <w:rsid w:val="006114DD"/>
    <w:rsid w:val="00612F23"/>
    <w:rsid w:val="006139E7"/>
    <w:rsid w:val="00625A55"/>
    <w:rsid w:val="006270D4"/>
    <w:rsid w:val="006445DE"/>
    <w:rsid w:val="00644793"/>
    <w:rsid w:val="0064590D"/>
    <w:rsid w:val="00654815"/>
    <w:rsid w:val="00657D34"/>
    <w:rsid w:val="00663D80"/>
    <w:rsid w:val="00665F82"/>
    <w:rsid w:val="00676F05"/>
    <w:rsid w:val="006837E2"/>
    <w:rsid w:val="006B0E37"/>
    <w:rsid w:val="006B2097"/>
    <w:rsid w:val="006D679C"/>
    <w:rsid w:val="006D7F5E"/>
    <w:rsid w:val="006E349C"/>
    <w:rsid w:val="006F29BF"/>
    <w:rsid w:val="00704C08"/>
    <w:rsid w:val="00713A38"/>
    <w:rsid w:val="0071690A"/>
    <w:rsid w:val="00721E41"/>
    <w:rsid w:val="0072264B"/>
    <w:rsid w:val="00752E48"/>
    <w:rsid w:val="007669C0"/>
    <w:rsid w:val="00781755"/>
    <w:rsid w:val="007825BE"/>
    <w:rsid w:val="007839C9"/>
    <w:rsid w:val="007866F0"/>
    <w:rsid w:val="007B6342"/>
    <w:rsid w:val="007C1AC5"/>
    <w:rsid w:val="007C27E4"/>
    <w:rsid w:val="007D21F3"/>
    <w:rsid w:val="007D4137"/>
    <w:rsid w:val="007D4666"/>
    <w:rsid w:val="00811B78"/>
    <w:rsid w:val="00815F61"/>
    <w:rsid w:val="00816AF9"/>
    <w:rsid w:val="008320BC"/>
    <w:rsid w:val="0084081A"/>
    <w:rsid w:val="0084090D"/>
    <w:rsid w:val="0084433E"/>
    <w:rsid w:val="00844BEB"/>
    <w:rsid w:val="00851215"/>
    <w:rsid w:val="0085611E"/>
    <w:rsid w:val="008702E6"/>
    <w:rsid w:val="0087382A"/>
    <w:rsid w:val="008760CE"/>
    <w:rsid w:val="0088501C"/>
    <w:rsid w:val="00893753"/>
    <w:rsid w:val="008A09B5"/>
    <w:rsid w:val="008A0A7D"/>
    <w:rsid w:val="008A19F5"/>
    <w:rsid w:val="008C0477"/>
    <w:rsid w:val="008D33C4"/>
    <w:rsid w:val="008D4C91"/>
    <w:rsid w:val="008E4E82"/>
    <w:rsid w:val="00905574"/>
    <w:rsid w:val="00907863"/>
    <w:rsid w:val="00911E57"/>
    <w:rsid w:val="009234AF"/>
    <w:rsid w:val="00923CEE"/>
    <w:rsid w:val="009246DA"/>
    <w:rsid w:val="00926422"/>
    <w:rsid w:val="00927AD8"/>
    <w:rsid w:val="00930C49"/>
    <w:rsid w:val="00931745"/>
    <w:rsid w:val="009325FB"/>
    <w:rsid w:val="009409BE"/>
    <w:rsid w:val="00971779"/>
    <w:rsid w:val="009742A8"/>
    <w:rsid w:val="00976B0E"/>
    <w:rsid w:val="00982DBD"/>
    <w:rsid w:val="009856BF"/>
    <w:rsid w:val="00993528"/>
    <w:rsid w:val="009A0D2B"/>
    <w:rsid w:val="009B5BA2"/>
    <w:rsid w:val="009C5116"/>
    <w:rsid w:val="009C72F0"/>
    <w:rsid w:val="009D102C"/>
    <w:rsid w:val="009E0CD1"/>
    <w:rsid w:val="009F1BCA"/>
    <w:rsid w:val="00A0120D"/>
    <w:rsid w:val="00A03C1A"/>
    <w:rsid w:val="00A15FFA"/>
    <w:rsid w:val="00A1688D"/>
    <w:rsid w:val="00A20FF7"/>
    <w:rsid w:val="00A254C8"/>
    <w:rsid w:val="00A323A8"/>
    <w:rsid w:val="00A34A14"/>
    <w:rsid w:val="00A47D8D"/>
    <w:rsid w:val="00A53B15"/>
    <w:rsid w:val="00A55EEA"/>
    <w:rsid w:val="00A56C97"/>
    <w:rsid w:val="00A77031"/>
    <w:rsid w:val="00A8313E"/>
    <w:rsid w:val="00A96A06"/>
    <w:rsid w:val="00AA38FE"/>
    <w:rsid w:val="00AC4E63"/>
    <w:rsid w:val="00AD4066"/>
    <w:rsid w:val="00AE4A67"/>
    <w:rsid w:val="00AF1471"/>
    <w:rsid w:val="00AF2F51"/>
    <w:rsid w:val="00AF48F9"/>
    <w:rsid w:val="00B032EA"/>
    <w:rsid w:val="00B13A1B"/>
    <w:rsid w:val="00B33452"/>
    <w:rsid w:val="00B33FCA"/>
    <w:rsid w:val="00B4408E"/>
    <w:rsid w:val="00B44F43"/>
    <w:rsid w:val="00B47772"/>
    <w:rsid w:val="00B5403A"/>
    <w:rsid w:val="00B550B9"/>
    <w:rsid w:val="00B642A5"/>
    <w:rsid w:val="00B71C75"/>
    <w:rsid w:val="00B731E4"/>
    <w:rsid w:val="00B77818"/>
    <w:rsid w:val="00B80EC3"/>
    <w:rsid w:val="00B8655F"/>
    <w:rsid w:val="00B9730D"/>
    <w:rsid w:val="00BA51C5"/>
    <w:rsid w:val="00BA6D84"/>
    <w:rsid w:val="00BB1CB3"/>
    <w:rsid w:val="00BB71C1"/>
    <w:rsid w:val="00BB7570"/>
    <w:rsid w:val="00BC2211"/>
    <w:rsid w:val="00BF0858"/>
    <w:rsid w:val="00BF0A34"/>
    <w:rsid w:val="00BF5BFA"/>
    <w:rsid w:val="00BF63CE"/>
    <w:rsid w:val="00C1011A"/>
    <w:rsid w:val="00C10DA1"/>
    <w:rsid w:val="00C14108"/>
    <w:rsid w:val="00C24684"/>
    <w:rsid w:val="00C32970"/>
    <w:rsid w:val="00C42533"/>
    <w:rsid w:val="00C612F9"/>
    <w:rsid w:val="00C652F7"/>
    <w:rsid w:val="00C717CE"/>
    <w:rsid w:val="00C94519"/>
    <w:rsid w:val="00C95804"/>
    <w:rsid w:val="00CA14F4"/>
    <w:rsid w:val="00CA7774"/>
    <w:rsid w:val="00CC406D"/>
    <w:rsid w:val="00CD779C"/>
    <w:rsid w:val="00CE50B1"/>
    <w:rsid w:val="00D05FC7"/>
    <w:rsid w:val="00D17E42"/>
    <w:rsid w:val="00D40560"/>
    <w:rsid w:val="00D4268A"/>
    <w:rsid w:val="00D54DEA"/>
    <w:rsid w:val="00D57B19"/>
    <w:rsid w:val="00D61F2A"/>
    <w:rsid w:val="00D8453C"/>
    <w:rsid w:val="00D933A6"/>
    <w:rsid w:val="00DA7EF0"/>
    <w:rsid w:val="00DB40FC"/>
    <w:rsid w:val="00DB417F"/>
    <w:rsid w:val="00DB69B6"/>
    <w:rsid w:val="00DC210E"/>
    <w:rsid w:val="00DC3AD8"/>
    <w:rsid w:val="00DC7A91"/>
    <w:rsid w:val="00DD1C06"/>
    <w:rsid w:val="00DD46C1"/>
    <w:rsid w:val="00E240C1"/>
    <w:rsid w:val="00E378F3"/>
    <w:rsid w:val="00E70C32"/>
    <w:rsid w:val="00E83488"/>
    <w:rsid w:val="00E9456E"/>
    <w:rsid w:val="00EA25EB"/>
    <w:rsid w:val="00EB4477"/>
    <w:rsid w:val="00EC2393"/>
    <w:rsid w:val="00EC3AD8"/>
    <w:rsid w:val="00ED3122"/>
    <w:rsid w:val="00ED3DEB"/>
    <w:rsid w:val="00ED6943"/>
    <w:rsid w:val="00EF4603"/>
    <w:rsid w:val="00F0062B"/>
    <w:rsid w:val="00F10F4C"/>
    <w:rsid w:val="00F23CC1"/>
    <w:rsid w:val="00F349BD"/>
    <w:rsid w:val="00F46E1D"/>
    <w:rsid w:val="00F64E47"/>
    <w:rsid w:val="00F70DCF"/>
    <w:rsid w:val="00F74D54"/>
    <w:rsid w:val="00F860AD"/>
    <w:rsid w:val="00F92976"/>
    <w:rsid w:val="00F9531C"/>
    <w:rsid w:val="00F9629D"/>
    <w:rsid w:val="00F97258"/>
    <w:rsid w:val="00FA5214"/>
    <w:rsid w:val="00FC183C"/>
    <w:rsid w:val="00FC7A75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C1A962"/>
  <w15:chartTrackingRefBased/>
  <w15:docId w15:val="{A817578B-003F-4D5F-BCCC-4A56D9CD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verpass" w:eastAsia="Times New Roman" w:hAnsi="Overpass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tekst"/>
    <w:qFormat/>
    <w:rsid w:val="001C03BE"/>
    <w:pPr>
      <w:spacing w:line="360" w:lineRule="auto"/>
    </w:pPr>
  </w:style>
  <w:style w:type="paragraph" w:styleId="Kop1">
    <w:name w:val="heading 1"/>
    <w:aliases w:val="Heading 1 met nummering"/>
    <w:basedOn w:val="Standaard"/>
    <w:next w:val="Standaard"/>
    <w:link w:val="Kop1Char"/>
    <w:qFormat/>
    <w:rsid w:val="006139E7"/>
    <w:pPr>
      <w:keepNext/>
      <w:numPr>
        <w:numId w:val="13"/>
      </w:numPr>
      <w:spacing w:before="360"/>
      <w:outlineLvl w:val="0"/>
    </w:pPr>
    <w:rPr>
      <w:b/>
      <w:color w:val="0076A8"/>
      <w:sz w:val="32"/>
      <w:szCs w:val="32"/>
    </w:rPr>
  </w:style>
  <w:style w:type="paragraph" w:styleId="Kop2">
    <w:name w:val="heading 2"/>
    <w:aliases w:val="Heading 2 met nummering"/>
    <w:basedOn w:val="Kop1"/>
    <w:next w:val="Standaard"/>
    <w:link w:val="Kop2Char"/>
    <w:qFormat/>
    <w:rsid w:val="008A0A7D"/>
    <w:pPr>
      <w:numPr>
        <w:ilvl w:val="1"/>
      </w:numPr>
      <w:outlineLvl w:val="1"/>
    </w:pPr>
    <w:rPr>
      <w:sz w:val="26"/>
    </w:rPr>
  </w:style>
  <w:style w:type="paragraph" w:styleId="Kop3">
    <w:name w:val="heading 3"/>
    <w:aliases w:val="Heading 3 met nummering"/>
    <w:basedOn w:val="Kop2"/>
    <w:next w:val="Standaard"/>
    <w:link w:val="Kop3Char"/>
    <w:qFormat/>
    <w:rsid w:val="006139E7"/>
    <w:pPr>
      <w:numPr>
        <w:ilvl w:val="2"/>
      </w:numPr>
      <w:outlineLvl w:val="2"/>
    </w:pPr>
    <w:rPr>
      <w:sz w:val="24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tie">
    <w:name w:val="Referentie"/>
    <w:basedOn w:val="Standaard"/>
    <w:qFormat/>
    <w:rsid w:val="00BA6D84"/>
    <w:rPr>
      <w:sz w:val="16"/>
    </w:rPr>
  </w:style>
  <w:style w:type="paragraph" w:customStyle="1" w:styleId="Kenmerk">
    <w:name w:val="Kenmerk"/>
    <w:basedOn w:val="Standaard"/>
    <w:qFormat/>
    <w:rsid w:val="006139E7"/>
    <w:rPr>
      <w:i/>
    </w:rPr>
  </w:style>
  <w:style w:type="paragraph" w:customStyle="1" w:styleId="Referentietitel">
    <w:name w:val="Referentie titel"/>
    <w:basedOn w:val="Referentie"/>
    <w:qFormat/>
    <w:rsid w:val="006139E7"/>
    <w:rPr>
      <w:b/>
      <w:color w:val="0076A8"/>
      <w:lang w:val="en-US"/>
    </w:rPr>
  </w:style>
  <w:style w:type="character" w:customStyle="1" w:styleId="Kop1Char">
    <w:name w:val="Kop 1 Char"/>
    <w:aliases w:val="Heading 1 met nummering Char"/>
    <w:link w:val="Kop1"/>
    <w:rsid w:val="006139E7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Kop2Char">
    <w:name w:val="Kop 2 Char"/>
    <w:aliases w:val="Heading 2 met nummering Char"/>
    <w:link w:val="Kop2"/>
    <w:rsid w:val="008A0A7D"/>
    <w:rPr>
      <w:rFonts w:ascii="Arial" w:hAnsi="Arial"/>
      <w:b/>
      <w:color w:val="0076A8"/>
      <w:sz w:val="26"/>
      <w:szCs w:val="32"/>
      <w:lang w:eastAsia="en-US"/>
    </w:rPr>
  </w:style>
  <w:style w:type="character" w:customStyle="1" w:styleId="Kop3Char">
    <w:name w:val="Kop 3 Char"/>
    <w:aliases w:val="Heading 3 met nummering Char"/>
    <w:link w:val="Kop3"/>
    <w:rsid w:val="006139E7"/>
    <w:rPr>
      <w:rFonts w:ascii="Arial" w:hAnsi="Arial"/>
      <w:b/>
      <w:color w:val="0076A8"/>
      <w:sz w:val="24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rsid w:val="008A09B5"/>
    <w:rPr>
      <w:b/>
      <w:color w:val="005F94"/>
    </w:rPr>
  </w:style>
  <w:style w:type="paragraph" w:styleId="Inhopg2">
    <w:name w:val="toc 2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customStyle="1" w:styleId="Extratiteltekst">
    <w:name w:val="Extra titeltekst"/>
    <w:basedOn w:val="Standaard"/>
    <w:rsid w:val="006139E7"/>
    <w:rPr>
      <w:b/>
    </w:rPr>
  </w:style>
  <w:style w:type="paragraph" w:customStyle="1" w:styleId="lijstopsommingnummering">
    <w:name w:val="lijstopsomming nummering"/>
    <w:basedOn w:val="Standaard"/>
    <w:qFormat/>
    <w:rsid w:val="006139E7"/>
    <w:pPr>
      <w:numPr>
        <w:numId w:val="10"/>
      </w:numPr>
      <w:tabs>
        <w:tab w:val="left" w:pos="851"/>
      </w:tabs>
    </w:pPr>
  </w:style>
  <w:style w:type="paragraph" w:customStyle="1" w:styleId="Paginanummering">
    <w:name w:val="Paginanummering"/>
    <w:basedOn w:val="Referentie"/>
    <w:qFormat/>
    <w:rsid w:val="006139E7"/>
    <w:pPr>
      <w:framePr w:wrap="around" w:vAnchor="page" w:hAnchor="page" w:y="15423"/>
      <w:jc w:val="center"/>
    </w:pPr>
    <w:rPr>
      <w:b/>
      <w:color w:val="C9E8FB"/>
    </w:rPr>
  </w:style>
  <w:style w:type="paragraph" w:customStyle="1" w:styleId="Heading2kop">
    <w:name w:val="Heading 2 (kop)"/>
    <w:basedOn w:val="Standaard"/>
    <w:qFormat/>
    <w:rsid w:val="006139E7"/>
    <w:rPr>
      <w:b/>
      <w:color w:val="0076A8"/>
      <w:sz w:val="26"/>
    </w:rPr>
  </w:style>
  <w:style w:type="table" w:customStyle="1" w:styleId="SSCTabel">
    <w:name w:val="SSC Tabel"/>
    <w:basedOn w:val="Standaardtabel"/>
    <w:uiPriority w:val="99"/>
    <w:rsid w:val="00C24684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C24684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rsid w:val="007D4666"/>
    <w:rPr>
      <w:b/>
      <w:color w:val="005F94"/>
      <w:sz w:val="48"/>
    </w:rPr>
  </w:style>
  <w:style w:type="paragraph" w:customStyle="1" w:styleId="SSCTitelMemo">
    <w:name w:val="SSC Titel Memo"/>
    <w:basedOn w:val="Standaard"/>
    <w:rsid w:val="00BA6D84"/>
    <w:rPr>
      <w:b/>
      <w:color w:val="005F94"/>
    </w:rPr>
  </w:style>
  <w:style w:type="paragraph" w:customStyle="1" w:styleId="SSCTussenkop">
    <w:name w:val="SSC Tussenkop"/>
    <w:basedOn w:val="Standaard"/>
    <w:rsid w:val="00926422"/>
    <w:rPr>
      <w:b/>
      <w:color w:val="005F94"/>
      <w:sz w:val="32"/>
      <w:szCs w:val="32"/>
    </w:rPr>
  </w:style>
  <w:style w:type="paragraph" w:customStyle="1" w:styleId="voettekst0">
    <w:name w:val="voettekst"/>
    <w:basedOn w:val="Referentie"/>
    <w:qFormat/>
    <w:rsid w:val="007D4666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voettekst0"/>
    <w:rsid w:val="007D4666"/>
    <w:pPr>
      <w:framePr w:wrap="around"/>
    </w:pPr>
    <w:rPr>
      <w:noProof/>
      <w:color w:val="CF5200"/>
    </w:rPr>
  </w:style>
  <w:style w:type="character" w:customStyle="1" w:styleId="SSCToelichtingInhoud">
    <w:name w:val="SSC Toelichting Inhoud"/>
    <w:rsid w:val="001D450F"/>
    <w:rPr>
      <w:b/>
      <w:bCs/>
      <w:color w:val="005F94"/>
      <w:sz w:val="32"/>
    </w:rPr>
  </w:style>
  <w:style w:type="paragraph" w:styleId="Lijstalinea">
    <w:name w:val="List Paragraph"/>
    <w:aliases w:val="Colofon,Opsomblokjes en substreepjes,Lijst paragraaf,-_BOMW,opsomming cijfer,lijstStijl"/>
    <w:basedOn w:val="Standaard"/>
    <w:link w:val="LijstalineaChar"/>
    <w:uiPriority w:val="34"/>
    <w:qFormat/>
    <w:rsid w:val="000F728F"/>
    <w:pPr>
      <w:ind w:left="720"/>
      <w:contextualSpacing/>
    </w:pPr>
  </w:style>
  <w:style w:type="paragraph" w:customStyle="1" w:styleId="Heading1titel">
    <w:name w:val="Heading 1 (titel)"/>
    <w:basedOn w:val="Kop1"/>
    <w:link w:val="Heading1titelChar"/>
    <w:qFormat/>
    <w:rsid w:val="009C72F0"/>
    <w:pPr>
      <w:numPr>
        <w:numId w:val="0"/>
      </w:numPr>
    </w:pPr>
  </w:style>
  <w:style w:type="paragraph" w:customStyle="1" w:styleId="Heading3tussenkop">
    <w:name w:val="Heading 3 (tussenkop)"/>
    <w:basedOn w:val="Standaard"/>
    <w:link w:val="Heading3tussenkopChar"/>
    <w:qFormat/>
    <w:rsid w:val="009C72F0"/>
    <w:pPr>
      <w:spacing w:line="240" w:lineRule="auto"/>
    </w:pPr>
    <w:rPr>
      <w:rFonts w:cs="Arial"/>
      <w:b/>
      <w:color w:val="0076A8"/>
      <w:sz w:val="24"/>
      <w:szCs w:val="24"/>
    </w:rPr>
  </w:style>
  <w:style w:type="character" w:customStyle="1" w:styleId="Heading1titelChar">
    <w:name w:val="Heading 1 (titel) Char"/>
    <w:basedOn w:val="Kop1Char"/>
    <w:link w:val="Heading1titel"/>
    <w:rsid w:val="009C72F0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Heading3tussenkopChar">
    <w:name w:val="Heading 3 (tussenkop) Char"/>
    <w:basedOn w:val="Standaardalinea-lettertype"/>
    <w:link w:val="Heading3tussenkop"/>
    <w:rsid w:val="009C72F0"/>
    <w:rPr>
      <w:rFonts w:ascii="Arial" w:hAnsi="Arial" w:cs="Arial"/>
      <w:b/>
      <w:color w:val="0076A8"/>
      <w:sz w:val="24"/>
      <w:szCs w:val="24"/>
      <w:lang w:eastAsia="en-US"/>
    </w:rPr>
  </w:style>
  <w:style w:type="paragraph" w:styleId="Geenafstand">
    <w:name w:val="No Spacing"/>
    <w:link w:val="GeenafstandChar"/>
    <w:uiPriority w:val="1"/>
    <w:qFormat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7D21F3"/>
    <w:rPr>
      <w:color w:val="0000FF" w:themeColor="hyperlink"/>
      <w:u w:val="single"/>
    </w:rPr>
  </w:style>
  <w:style w:type="table" w:styleId="Rastertabel7kleurrijk-Accent1">
    <w:name w:val="Grid Table 7 Colorful Accent 1"/>
    <w:basedOn w:val="Standaardtabel"/>
    <w:uiPriority w:val="52"/>
    <w:rsid w:val="007D21F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5donker-Accent1">
    <w:name w:val="Grid Table 5 Dark Accent 1"/>
    <w:basedOn w:val="Standaardtabel"/>
    <w:uiPriority w:val="50"/>
    <w:rsid w:val="007D21F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Titel">
    <w:name w:val="Title"/>
    <w:basedOn w:val="Standaard"/>
    <w:next w:val="Standaard"/>
    <w:link w:val="TitelChar"/>
    <w:uiPriority w:val="10"/>
    <w:rsid w:val="00C94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94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rsid w:val="00C9451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9451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rsid w:val="00C945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94519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rsid w:val="00C94519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C9451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94519"/>
    <w:rPr>
      <w:i/>
      <w:iCs/>
      <w:color w:val="365F91" w:themeColor="accent1" w:themeShade="BF"/>
    </w:rPr>
  </w:style>
  <w:style w:type="character" w:styleId="Intensieveverwijzing">
    <w:name w:val="Intense Reference"/>
    <w:basedOn w:val="Standaardalinea-lettertype"/>
    <w:uiPriority w:val="32"/>
    <w:rsid w:val="00C94519"/>
    <w:rPr>
      <w:b/>
      <w:bCs/>
      <w:smallCaps/>
      <w:color w:val="365F91" w:themeColor="accent1" w:themeShade="BF"/>
      <w:spacing w:val="5"/>
    </w:rPr>
  </w:style>
  <w:style w:type="character" w:styleId="Tekstvantijdelijkeaanduiding">
    <w:name w:val="Placeholder Text"/>
    <w:basedOn w:val="Standaardalinea-lettertype"/>
    <w:uiPriority w:val="99"/>
    <w:semiHidden/>
    <w:rsid w:val="00B032EA"/>
    <w:rPr>
      <w:color w:val="666666"/>
    </w:rPr>
  </w:style>
  <w:style w:type="paragraph" w:styleId="Revisie">
    <w:name w:val="Revision"/>
    <w:hidden/>
    <w:uiPriority w:val="99"/>
    <w:semiHidden/>
    <w:rsid w:val="000E6986"/>
  </w:style>
  <w:style w:type="character" w:styleId="Verwijzingopmerking">
    <w:name w:val="annotation reference"/>
    <w:basedOn w:val="Standaardalinea-lettertype"/>
    <w:uiPriority w:val="99"/>
    <w:semiHidden/>
    <w:unhideWhenUsed/>
    <w:rsid w:val="00130F5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30F50"/>
    <w:pPr>
      <w:spacing w:line="240" w:lineRule="auto"/>
    </w:pPr>
    <w:rPr>
      <w:rFonts w:ascii="Arial" w:hAnsi="Arial" w:cs="Arial"/>
      <w:kern w:val="0"/>
      <w:lang w:eastAsia="en-US"/>
      <w14:ligatures w14:val="none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30F50"/>
    <w:rPr>
      <w:rFonts w:ascii="Arial" w:hAnsi="Arial" w:cs="Arial"/>
      <w:kern w:val="0"/>
      <w:lang w:eastAsia="en-US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669C0"/>
    <w:rPr>
      <w:rFonts w:ascii="Overpass" w:hAnsi="Overpass" w:cs="Times New Roman"/>
      <w:b/>
      <w:bCs/>
      <w:kern w:val="2"/>
      <w:lang w:eastAsia="nl-NL"/>
      <w14:ligatures w14:val="standardContextua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669C0"/>
    <w:rPr>
      <w:rFonts w:ascii="Arial" w:hAnsi="Arial" w:cs="Arial"/>
      <w:b/>
      <w:bCs/>
      <w:kern w:val="0"/>
      <w:lang w:eastAsia="en-US"/>
      <w14:ligatures w14:val="none"/>
    </w:rPr>
  </w:style>
  <w:style w:type="paragraph" w:styleId="Voetnoottekst">
    <w:name w:val="footnote text"/>
    <w:basedOn w:val="Standaard"/>
    <w:link w:val="VoetnoottekstChar"/>
    <w:semiHidden/>
    <w:unhideWhenUsed/>
    <w:rsid w:val="008C0477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semiHidden/>
    <w:rsid w:val="008C0477"/>
  </w:style>
  <w:style w:type="character" w:styleId="Voetnootmarkering">
    <w:name w:val="footnote reference"/>
    <w:basedOn w:val="Standaardalinea-lettertype"/>
    <w:semiHidden/>
    <w:unhideWhenUsed/>
    <w:rsid w:val="008C0477"/>
    <w:rPr>
      <w:vertAlign w:val="superscript"/>
    </w:rPr>
  </w:style>
  <w:style w:type="character" w:customStyle="1" w:styleId="LijstalineaChar">
    <w:name w:val="Lijstalinea Char"/>
    <w:aliases w:val="Colofon Char,Opsomblokjes en substreepjes Char,Lijst paragraaf Char,-_BOMW Char,opsomming cijfer Char,lijstStijl Char"/>
    <w:basedOn w:val="Standaardalinea-lettertype"/>
    <w:link w:val="Lijstalinea"/>
    <w:uiPriority w:val="34"/>
    <w:locked/>
    <w:rsid w:val="00A47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70440.8FFFC100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AD26913-1AD3-4E9C-9F6D-2DDC7050EEFB}"/>
      </w:docPartPr>
      <w:docPartBody>
        <w:p w:rsidR="007D439B" w:rsidRDefault="007D439B">
          <w:r w:rsidRPr="008436D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0FD3E2341B84B91BFF98D106E19B8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778DB1C-8D43-45F7-9353-9C083A2AB3C2}"/>
      </w:docPartPr>
      <w:docPartBody>
        <w:p w:rsidR="002740A0" w:rsidRDefault="002740A0" w:rsidP="002740A0">
          <w:pPr>
            <w:pStyle w:val="70FD3E2341B84B91BFF98D106E19B8A4"/>
          </w:pPr>
          <w:r w:rsidRPr="008436D6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verpass">
    <w:panose1 w:val="00000000000000000000"/>
    <w:charset w:val="00"/>
    <w:family w:val="auto"/>
    <w:pitch w:val="variable"/>
    <w:sig w:usb0="20000207" w:usb1="0000002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39B"/>
    <w:rsid w:val="000A1B93"/>
    <w:rsid w:val="002740A0"/>
    <w:rsid w:val="003321F1"/>
    <w:rsid w:val="00531822"/>
    <w:rsid w:val="006103EA"/>
    <w:rsid w:val="00654815"/>
    <w:rsid w:val="006B0E37"/>
    <w:rsid w:val="006D3641"/>
    <w:rsid w:val="00705178"/>
    <w:rsid w:val="00767C3C"/>
    <w:rsid w:val="00783D0F"/>
    <w:rsid w:val="007D439B"/>
    <w:rsid w:val="0084433E"/>
    <w:rsid w:val="0095133C"/>
    <w:rsid w:val="00971779"/>
    <w:rsid w:val="00976B0E"/>
    <w:rsid w:val="00B9730D"/>
    <w:rsid w:val="00C25844"/>
    <w:rsid w:val="00CB2D46"/>
    <w:rsid w:val="00CD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2740A0"/>
    <w:rPr>
      <w:color w:val="666666"/>
    </w:rPr>
  </w:style>
  <w:style w:type="paragraph" w:customStyle="1" w:styleId="70FD3E2341B84B91BFF98D106E19B8A4">
    <w:name w:val="70FD3E2341B84B91BFF98D106E19B8A4"/>
    <w:rsid w:val="002740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C214684EBB3C489F97FF21FAC38D05" ma:contentTypeVersion="12" ma:contentTypeDescription="Een nieuw document maken." ma:contentTypeScope="" ma:versionID="52d8c144135a206ecd709c487ee1f987">
  <xsd:schema xmlns:xsd="http://www.w3.org/2001/XMLSchema" xmlns:xs="http://www.w3.org/2001/XMLSchema" xmlns:p="http://schemas.microsoft.com/office/2006/metadata/properties" xmlns:ns2="344b8a3d-5503-4814-ba34-6b1ecf49521d" xmlns:ns3="30af9757-9f7b-4a23-81f1-6e543b1c8a07" targetNamespace="http://schemas.microsoft.com/office/2006/metadata/properties" ma:root="true" ma:fieldsID="632262201fd1c7df9d9cbc2690aefb24" ns2:_="" ns3:_="">
    <xsd:import namespace="344b8a3d-5503-4814-ba34-6b1ecf49521d"/>
    <xsd:import namespace="30af9757-9f7b-4a23-81f1-6e543b1c8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b8a3d-5503-4814-ba34-6b1ecf495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36b795-48ec-4c43-b157-be174a187c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f9757-9f7b-4a23-81f1-6e543b1c8a0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69c3f2-d415-4079-854d-10712a8926f9}" ma:internalName="TaxCatchAll" ma:showField="CatchAllData" ma:web="30af9757-9f7b-4a23-81f1-6e543b1c8a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4b8a3d-5503-4814-ba34-6b1ecf49521d">
      <Terms xmlns="http://schemas.microsoft.com/office/infopath/2007/PartnerControls"/>
    </lcf76f155ced4ddcb4097134ff3c332f>
    <TaxCatchAll xmlns="30af9757-9f7b-4a23-81f1-6e543b1c8a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97350-556E-4061-94CB-CE369A5FD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4b8a3d-5503-4814-ba34-6b1ecf49521d"/>
    <ds:schemaRef ds:uri="30af9757-9f7b-4a23-81f1-6e543b1c8a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586629-AE00-475E-A377-6C216057BF35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344b8a3d-5503-4814-ba34-6b1ecf49521d"/>
    <ds:schemaRef ds:uri="http://purl.org/dc/dcmitype/"/>
    <ds:schemaRef ds:uri="http://purl.org/dc/elements/1.1/"/>
    <ds:schemaRef ds:uri="http://schemas.microsoft.com/office/infopath/2007/PartnerControls"/>
    <ds:schemaRef ds:uri="30af9757-9f7b-4a23-81f1-6e543b1c8a07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88C61C7-761B-4873-87FD-63347F67A9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07F4C3-0574-49D3-836C-BFC887E17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696</Words>
  <Characters>5234</Characters>
  <Application>Microsoft Office Word</Application>
  <DocSecurity>0</DocSecurity>
  <Lines>43</Lines>
  <Paragraphs>11</Paragraphs>
  <ScaleCrop>false</ScaleCrop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Jarno van Dijkhuizen</dc:creator>
  <cp:keywords/>
  <dc:description/>
  <cp:lastModifiedBy>Koen Rekers</cp:lastModifiedBy>
  <cp:revision>82</cp:revision>
  <cp:lastPrinted>2019-01-04T09:57:00Z</cp:lastPrinted>
  <dcterms:created xsi:type="dcterms:W3CDTF">2024-10-22T13:31:00Z</dcterms:created>
  <dcterms:modified xsi:type="dcterms:W3CDTF">2025-06-10T14:02:00Z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0x01010025C214684EBB3C489F97FF21FAC38D05</vt:lpwstr>
  </property>
  <property fmtid="{D5CDD505-2E9C-101B-9397-08002B2CF9AE}" pid="3" name="_dlc_DocIdItemGuid">
    <vt:lpwstr>dd903a2f-cef5-48eb-931d-57cc22ac5442</vt:lpwstr>
  </property>
  <property fmtid="{D5CDD505-2E9C-101B-9397-08002B2CF9AE}" pid="4" name="MediaServiceImageTags">
    <vt:lpwstr/>
  </property>
</Properties>
</file>